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0A0BBA" w14:textId="77777777" w:rsidR="00BF7F06" w:rsidRPr="004B25B5" w:rsidRDefault="00F17A67" w:rsidP="009E4AB7">
      <w:pPr>
        <w:rPr>
          <w:rFonts w:ascii="Calibri" w:hAnsi="Calibri" w:cs="Calibri"/>
          <w:b/>
          <w:bCs/>
          <w:sz w:val="26"/>
          <w:szCs w:val="26"/>
        </w:rPr>
      </w:pPr>
      <w:r>
        <w:rPr>
          <w:rFonts w:ascii="Calibri" w:hAnsi="Calibri" w:cs="Calibri"/>
          <w:b/>
          <w:bCs/>
          <w:sz w:val="26"/>
          <w:szCs w:val="26"/>
        </w:rPr>
        <w:t>Cinderella Stories</w:t>
      </w:r>
    </w:p>
    <w:p w14:paraId="7370C153" w14:textId="5B981BB0" w:rsidR="007A6325" w:rsidRPr="004B25B5" w:rsidRDefault="00F17A67" w:rsidP="009E4AB7">
      <w:pPr>
        <w:rPr>
          <w:rFonts w:ascii="Calibri" w:hAnsi="Calibri" w:cs="Calibri"/>
          <w:b/>
          <w:bCs/>
          <w:sz w:val="26"/>
          <w:szCs w:val="26"/>
        </w:rPr>
      </w:pPr>
      <w:r>
        <w:rPr>
          <w:rFonts w:ascii="Calibri" w:hAnsi="Calibri" w:cs="Calibri"/>
          <w:b/>
          <w:bCs/>
          <w:sz w:val="26"/>
          <w:szCs w:val="26"/>
        </w:rPr>
        <w:t xml:space="preserve">I’m </w:t>
      </w:r>
      <w:r w:rsidR="00C962BC">
        <w:rPr>
          <w:rFonts w:ascii="Calibri" w:hAnsi="Calibri" w:cs="Calibri"/>
          <w:b/>
          <w:bCs/>
          <w:sz w:val="26"/>
          <w:szCs w:val="26"/>
        </w:rPr>
        <w:t>Outnumbered</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sidR="00C962BC">
        <w:rPr>
          <w:rFonts w:ascii="Calibri" w:hAnsi="Calibri" w:cs="Calibri"/>
          <w:b/>
          <w:bCs/>
          <w:sz w:val="26"/>
          <w:szCs w:val="26"/>
        </w:rPr>
        <w:t>2</w:t>
      </w:r>
      <w:r>
        <w:rPr>
          <w:rFonts w:ascii="Calibri" w:hAnsi="Calibri" w:cs="Calibri"/>
          <w:b/>
          <w:bCs/>
          <w:sz w:val="26"/>
          <w:szCs w:val="26"/>
        </w:rPr>
        <w:t xml:space="preserve"> of </w:t>
      </w:r>
      <w:r w:rsidR="00DF6DD0">
        <w:rPr>
          <w:rFonts w:ascii="Calibri" w:hAnsi="Calibri" w:cs="Calibri"/>
          <w:b/>
          <w:bCs/>
          <w:sz w:val="26"/>
          <w:szCs w:val="26"/>
        </w:rPr>
        <w:t>6</w:t>
      </w:r>
      <w:r w:rsidR="00C01D01">
        <w:rPr>
          <w:rFonts w:ascii="Calibri" w:hAnsi="Calibri" w:cs="Calibri"/>
          <w:b/>
          <w:bCs/>
          <w:sz w:val="26"/>
          <w:szCs w:val="26"/>
        </w:rPr>
        <w:t>)</w:t>
      </w:r>
    </w:p>
    <w:p w14:paraId="47B5766D" w14:textId="77777777" w:rsidR="007A6325" w:rsidRPr="004B25B5" w:rsidRDefault="00C962BC" w:rsidP="009E4AB7">
      <w:pPr>
        <w:rPr>
          <w:rFonts w:ascii="Calibri" w:hAnsi="Calibri" w:cs="Calibri"/>
          <w:b/>
          <w:bCs/>
          <w:sz w:val="26"/>
          <w:szCs w:val="26"/>
        </w:rPr>
      </w:pPr>
      <w:r>
        <w:rPr>
          <w:rFonts w:ascii="Calibri" w:hAnsi="Calibri" w:cs="Calibri"/>
          <w:b/>
          <w:bCs/>
          <w:sz w:val="26"/>
          <w:szCs w:val="26"/>
        </w:rPr>
        <w:t>Numbers 13:26-14:10</w:t>
      </w:r>
    </w:p>
    <w:p w14:paraId="178D1562"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7A05A7" w14:textId="77777777" w:rsidR="009E4AB7" w:rsidRPr="004B25B5" w:rsidRDefault="009E4AB7" w:rsidP="009E4AB7">
      <w:pPr>
        <w:rPr>
          <w:rFonts w:ascii="Calibri" w:hAnsi="Calibri" w:cs="Calibri"/>
          <w:b/>
          <w:bCs/>
          <w:sz w:val="26"/>
          <w:szCs w:val="26"/>
        </w:rPr>
      </w:pPr>
    </w:p>
    <w:p w14:paraId="5637A238" w14:textId="000E2E4E" w:rsidR="00C962BC" w:rsidRPr="00C962BC" w:rsidRDefault="00C962BC" w:rsidP="00C962BC">
      <w:pPr>
        <w:spacing w:line="276" w:lineRule="auto"/>
        <w:rPr>
          <w:rFonts w:ascii="Calibri" w:hAnsi="Calibri"/>
        </w:rPr>
      </w:pPr>
      <w:r w:rsidRPr="00C962BC">
        <w:rPr>
          <w:rFonts w:ascii="Calibri" w:hAnsi="Calibri"/>
        </w:rPr>
        <w:t xml:space="preserve">Wonderful to see you at Edge Church this morning. My bracket is busted. I got to admit, I </w:t>
      </w:r>
      <w:proofErr w:type="gramStart"/>
      <w:r w:rsidRPr="00C962BC">
        <w:rPr>
          <w:rFonts w:ascii="Calibri" w:hAnsi="Calibri"/>
        </w:rPr>
        <w:t>entered into</w:t>
      </w:r>
      <w:proofErr w:type="gramEnd"/>
      <w:r w:rsidRPr="00C962BC">
        <w:rPr>
          <w:rFonts w:ascii="Calibri" w:hAnsi="Calibri"/>
        </w:rPr>
        <w:t xml:space="preserve"> this NCAA tournament with a lot of confidence because last year I </w:t>
      </w:r>
      <w:r w:rsidR="00AD7977">
        <w:rPr>
          <w:rFonts w:ascii="Calibri" w:hAnsi="Calibri"/>
        </w:rPr>
        <w:t xml:space="preserve">picked </w:t>
      </w:r>
      <w:r w:rsidRPr="00C962BC">
        <w:rPr>
          <w:rFonts w:ascii="Calibri" w:hAnsi="Calibri"/>
        </w:rPr>
        <w:t xml:space="preserve">two of the Final Four teams (can I brag for just a moment). It's not going so well this season. In fact, the No. 15 Saint Peter's University knocked off the No. 2 Kentucky Wildcats. How is that even possible? And to make matters worse, the Saint Peter's mascot is the Peacocks! How does that sound for a winning basketball club? The Peacocks? What's the name of your team? “We're the proud Peacocks.” </w:t>
      </w:r>
    </w:p>
    <w:p w14:paraId="2F573448" w14:textId="77777777" w:rsidR="00C962BC" w:rsidRPr="00C962BC" w:rsidRDefault="00C962BC" w:rsidP="00C962BC">
      <w:pPr>
        <w:spacing w:line="276" w:lineRule="auto"/>
        <w:rPr>
          <w:rFonts w:ascii="Calibri" w:hAnsi="Calibri"/>
        </w:rPr>
      </w:pPr>
    </w:p>
    <w:p w14:paraId="3F7D8440" w14:textId="7BEE2302" w:rsidR="00C962BC" w:rsidRPr="00C962BC" w:rsidRDefault="00C962BC" w:rsidP="00C962BC">
      <w:pPr>
        <w:spacing w:line="276" w:lineRule="auto"/>
        <w:rPr>
          <w:rFonts w:ascii="Calibri" w:hAnsi="Calibri"/>
        </w:rPr>
      </w:pPr>
      <w:r w:rsidRPr="00C962BC">
        <w:rPr>
          <w:rFonts w:ascii="Calibri" w:hAnsi="Calibri"/>
        </w:rPr>
        <w:t>In the women's play, the Florida Gulf Coast, No. 12 seeded team, took down the Virginia Tech</w:t>
      </w:r>
      <w:r w:rsidR="00AD7977">
        <w:rPr>
          <w:rFonts w:ascii="Calibri" w:hAnsi="Calibri"/>
        </w:rPr>
        <w:t xml:space="preserve">. </w:t>
      </w:r>
      <w:r w:rsidRPr="00C962BC">
        <w:rPr>
          <w:rFonts w:ascii="Calibri" w:hAnsi="Calibri"/>
        </w:rPr>
        <w:t xml:space="preserve">It sounds like a JUCO, doesn't it? Florida Gulf Coast. Who has ever heard of Florida Gulf Coast University? </w:t>
      </w:r>
    </w:p>
    <w:p w14:paraId="4D4759C6" w14:textId="77777777" w:rsidR="00C962BC" w:rsidRPr="00C962BC" w:rsidRDefault="00C962BC" w:rsidP="00C962BC">
      <w:pPr>
        <w:spacing w:line="276" w:lineRule="auto"/>
        <w:rPr>
          <w:rFonts w:ascii="Calibri" w:hAnsi="Calibri"/>
        </w:rPr>
      </w:pPr>
    </w:p>
    <w:p w14:paraId="454BE88E" w14:textId="77777777" w:rsidR="00C962BC" w:rsidRPr="00C962BC" w:rsidRDefault="00C962BC" w:rsidP="00C962BC">
      <w:pPr>
        <w:spacing w:line="276" w:lineRule="auto"/>
        <w:rPr>
          <w:rFonts w:ascii="Calibri" w:hAnsi="Calibri"/>
        </w:rPr>
      </w:pPr>
      <w:r w:rsidRPr="00C962BC">
        <w:rPr>
          <w:rFonts w:ascii="Calibri" w:hAnsi="Calibri"/>
        </w:rPr>
        <w:t xml:space="preserve">Well, we've been in a series that we kicked off last week called “Cinderella Stories.” We've been talking about the underdogs taking down the champions. We're seeing this on the stage of the NCAA tournament. But it's also true that all throughout scripture there are underdogs, people that everyone else counted out that did great things for God. </w:t>
      </w:r>
    </w:p>
    <w:p w14:paraId="0C257172" w14:textId="77777777" w:rsidR="00C962BC" w:rsidRPr="00C962BC" w:rsidRDefault="00C962BC" w:rsidP="00C962BC">
      <w:pPr>
        <w:spacing w:line="276" w:lineRule="auto"/>
        <w:rPr>
          <w:rFonts w:ascii="Calibri" w:hAnsi="Calibri"/>
        </w:rPr>
      </w:pPr>
    </w:p>
    <w:p w14:paraId="137DDE6F" w14:textId="2F9149C9" w:rsidR="00C962BC" w:rsidRPr="00C962BC" w:rsidRDefault="00C962BC" w:rsidP="00C962BC">
      <w:pPr>
        <w:spacing w:line="276" w:lineRule="auto"/>
        <w:rPr>
          <w:rFonts w:ascii="Calibri" w:hAnsi="Calibri"/>
        </w:rPr>
      </w:pPr>
      <w:r w:rsidRPr="00C962BC">
        <w:rPr>
          <w:rFonts w:ascii="Calibri" w:hAnsi="Calibri"/>
        </w:rPr>
        <w:t xml:space="preserve">Last week, we looked at a boy that died. He was on his way to be buried in a coffin. He was interrupted by Jesus, who raised him and gave him to his mom. Wow. Nobody thought that he would ever live again. </w:t>
      </w:r>
    </w:p>
    <w:p w14:paraId="5ECB0EC1" w14:textId="77777777" w:rsidR="00C962BC" w:rsidRPr="00C962BC" w:rsidRDefault="00C962BC" w:rsidP="00C962BC">
      <w:pPr>
        <w:spacing w:line="276" w:lineRule="auto"/>
        <w:rPr>
          <w:rFonts w:ascii="Calibri" w:hAnsi="Calibri"/>
        </w:rPr>
      </w:pPr>
    </w:p>
    <w:p w14:paraId="2F01F86D" w14:textId="77777777" w:rsidR="00C962BC" w:rsidRPr="00C962BC" w:rsidRDefault="00C962BC" w:rsidP="00C962BC">
      <w:pPr>
        <w:spacing w:line="276" w:lineRule="auto"/>
        <w:rPr>
          <w:rFonts w:ascii="Calibri" w:hAnsi="Calibri"/>
        </w:rPr>
      </w:pPr>
      <w:r w:rsidRPr="00C962BC">
        <w:rPr>
          <w:rFonts w:ascii="Calibri" w:hAnsi="Calibri"/>
        </w:rPr>
        <w:t xml:space="preserve">I'm thinking about the pages of scripture. I'm thinking about Abraham. When God said to him, “You're going to be the father of a great nation,” but Abraham could not even conceive a son. He was an underdog. It's a Cinderella story. </w:t>
      </w:r>
    </w:p>
    <w:p w14:paraId="79A4402A" w14:textId="77777777" w:rsidR="00C962BC" w:rsidRPr="00C962BC" w:rsidRDefault="00C962BC" w:rsidP="00C962BC">
      <w:pPr>
        <w:spacing w:line="276" w:lineRule="auto"/>
        <w:rPr>
          <w:rFonts w:ascii="Calibri" w:hAnsi="Calibri"/>
        </w:rPr>
      </w:pPr>
    </w:p>
    <w:p w14:paraId="2D3E91E8" w14:textId="77777777" w:rsidR="00C962BC" w:rsidRPr="00C962BC" w:rsidRDefault="00C962BC" w:rsidP="00C962BC">
      <w:pPr>
        <w:spacing w:line="276" w:lineRule="auto"/>
        <w:rPr>
          <w:rFonts w:ascii="Calibri" w:hAnsi="Calibri"/>
        </w:rPr>
      </w:pPr>
      <w:r w:rsidRPr="00C962BC">
        <w:rPr>
          <w:rFonts w:ascii="Calibri" w:hAnsi="Calibri"/>
        </w:rPr>
        <w:t xml:space="preserve">What about David when he stepped onto the field of battle with that 9-foot monster, Goliath? It’s a Cinderella story, isn't it? </w:t>
      </w:r>
    </w:p>
    <w:p w14:paraId="5470347E" w14:textId="77777777" w:rsidR="00C962BC" w:rsidRPr="00C962BC" w:rsidRDefault="00C962BC" w:rsidP="00C962BC">
      <w:pPr>
        <w:spacing w:line="276" w:lineRule="auto"/>
        <w:rPr>
          <w:rFonts w:ascii="Calibri" w:hAnsi="Calibri"/>
        </w:rPr>
      </w:pPr>
    </w:p>
    <w:p w14:paraId="6F9A9CFD" w14:textId="77777777" w:rsidR="00C962BC" w:rsidRPr="00C962BC" w:rsidRDefault="00C962BC" w:rsidP="00C962BC">
      <w:pPr>
        <w:spacing w:line="276" w:lineRule="auto"/>
        <w:rPr>
          <w:rFonts w:ascii="Calibri" w:hAnsi="Calibri"/>
        </w:rPr>
      </w:pPr>
      <w:r w:rsidRPr="00C962BC">
        <w:rPr>
          <w:rFonts w:ascii="Calibri" w:hAnsi="Calibri"/>
        </w:rPr>
        <w:t xml:space="preserve">We find one also in Numbers 13. I want you to open your Bibles with me this morning to the Old Testament passage. Because this is one of the great Cinderella stories of the Old Testament. </w:t>
      </w:r>
    </w:p>
    <w:p w14:paraId="1985803C" w14:textId="77777777" w:rsidR="00C962BC" w:rsidRPr="00C962BC" w:rsidRDefault="00C962BC" w:rsidP="00C962BC">
      <w:pPr>
        <w:spacing w:line="276" w:lineRule="auto"/>
        <w:rPr>
          <w:rFonts w:ascii="Calibri" w:hAnsi="Calibri"/>
        </w:rPr>
      </w:pPr>
    </w:p>
    <w:p w14:paraId="31954E0C" w14:textId="7C6EE2E4" w:rsidR="00C962BC" w:rsidRPr="00C962BC" w:rsidRDefault="00C962BC" w:rsidP="00C962BC">
      <w:pPr>
        <w:spacing w:line="276" w:lineRule="auto"/>
        <w:rPr>
          <w:rFonts w:ascii="Calibri" w:hAnsi="Calibri"/>
        </w:rPr>
      </w:pPr>
      <w:r w:rsidRPr="00C962BC">
        <w:rPr>
          <w:rFonts w:ascii="Calibri" w:hAnsi="Calibri"/>
        </w:rPr>
        <w:t xml:space="preserve">To set the stage, the people of God have been slaves for 400 years. Can you just imagine being a slave for multiple generations? Your great, great, great, </w:t>
      </w:r>
      <w:proofErr w:type="gramStart"/>
      <w:r w:rsidRPr="00C962BC">
        <w:rPr>
          <w:rFonts w:ascii="Calibri" w:hAnsi="Calibri"/>
        </w:rPr>
        <w:t>great-granddad</w:t>
      </w:r>
      <w:proofErr w:type="gramEnd"/>
      <w:r w:rsidRPr="00C962BC">
        <w:rPr>
          <w:rFonts w:ascii="Calibri" w:hAnsi="Calibri"/>
        </w:rPr>
        <w:t xml:space="preserve"> was a slave in Egypt? </w:t>
      </w:r>
      <w:r w:rsidR="009426B9">
        <w:rPr>
          <w:rFonts w:ascii="Calibri" w:hAnsi="Calibri"/>
        </w:rPr>
        <w:lastRenderedPageBreak/>
        <w:t>T</w:t>
      </w:r>
      <w:r w:rsidRPr="00C962BC">
        <w:rPr>
          <w:rFonts w:ascii="Calibri" w:hAnsi="Calibri"/>
        </w:rPr>
        <w:t xml:space="preserve">he Israelite people felt forsaken in Egypt. They had been making bricks and working seven days a week, having no personal property, no appreciation, no life really to speak of as we know it. </w:t>
      </w:r>
      <w:r w:rsidR="009426B9">
        <w:rPr>
          <w:rFonts w:ascii="Calibri" w:hAnsi="Calibri"/>
        </w:rPr>
        <w:t>T</w:t>
      </w:r>
      <w:r w:rsidRPr="00C962BC">
        <w:rPr>
          <w:rFonts w:ascii="Calibri" w:hAnsi="Calibri"/>
        </w:rPr>
        <w:t>hen one day God sent an underdog. His name was Moses.</w:t>
      </w:r>
    </w:p>
    <w:p w14:paraId="47DFEA71" w14:textId="77777777" w:rsidR="00C962BC" w:rsidRPr="00C962BC" w:rsidRDefault="00C962BC" w:rsidP="00C962BC">
      <w:pPr>
        <w:spacing w:line="276" w:lineRule="auto"/>
        <w:rPr>
          <w:rFonts w:ascii="Calibri" w:hAnsi="Calibri"/>
        </w:rPr>
      </w:pPr>
    </w:p>
    <w:p w14:paraId="7431C0D9" w14:textId="77777777" w:rsidR="00C962BC" w:rsidRPr="00C962BC" w:rsidRDefault="00C962BC" w:rsidP="00C962BC">
      <w:pPr>
        <w:spacing w:line="276" w:lineRule="auto"/>
        <w:rPr>
          <w:rFonts w:ascii="Calibri" w:hAnsi="Calibri"/>
        </w:rPr>
      </w:pPr>
      <w:r w:rsidRPr="00C962BC">
        <w:rPr>
          <w:rFonts w:ascii="Calibri" w:hAnsi="Calibri"/>
        </w:rPr>
        <w:t xml:space="preserve">Moses had been on the backside of the Midian desert for forty years. Moses is now 80 years old. He begins to step into his destiny because he had an experience with God when he saw a burning bush that told him to go back to Egypt and to liberate the people. Moses said, “I can't do it.” But with some provoking from the Lord, Moses finally agreed. He goes before the Pharaoh and he says,” Let my people go.” Pharaoh is extremely resistant. He laughs. He thinks it's a joke. But then God brings the ten plagues on the Egyptians and </w:t>
      </w:r>
      <w:proofErr w:type="gramStart"/>
      <w:r w:rsidRPr="00C962BC">
        <w:rPr>
          <w:rFonts w:ascii="Calibri" w:hAnsi="Calibri"/>
        </w:rPr>
        <w:t>all of a sudden</w:t>
      </w:r>
      <w:proofErr w:type="gramEnd"/>
      <w:r w:rsidRPr="00C962BC">
        <w:rPr>
          <w:rFonts w:ascii="Calibri" w:hAnsi="Calibri"/>
        </w:rPr>
        <w:t xml:space="preserve">, the Pharaoh changes his mind. So now the people of God are liberated. They are traveling across the desert into the land of promise that God had promised them. Because God had spoken very clearly to the Israelites. “One day, you guys will live in a land of milk and honey.” </w:t>
      </w:r>
    </w:p>
    <w:p w14:paraId="33C02FD5" w14:textId="77777777" w:rsidR="00C962BC" w:rsidRPr="00C962BC" w:rsidRDefault="00C962BC" w:rsidP="00C962BC">
      <w:pPr>
        <w:spacing w:line="276" w:lineRule="auto"/>
        <w:rPr>
          <w:rFonts w:ascii="Calibri" w:hAnsi="Calibri"/>
        </w:rPr>
      </w:pPr>
    </w:p>
    <w:p w14:paraId="6EF7C08A" w14:textId="6BB0C113" w:rsidR="00C962BC" w:rsidRPr="00C962BC" w:rsidRDefault="00C962BC" w:rsidP="00C962BC">
      <w:pPr>
        <w:spacing w:line="276" w:lineRule="auto"/>
        <w:rPr>
          <w:rFonts w:ascii="Calibri" w:hAnsi="Calibri"/>
        </w:rPr>
      </w:pPr>
      <w:r w:rsidRPr="00C962BC">
        <w:rPr>
          <w:rFonts w:ascii="Calibri" w:hAnsi="Calibri"/>
        </w:rPr>
        <w:t xml:space="preserve">In scripture, the land of milk and honey is the place of abundance. It's the place of blessing. In fact, every single one of us that's here wants to live in the land of milk and honey. We want to have a healthy family. We want to have enough money to pay our bills. We want to have a good life. We're looking for that place of blessing. </w:t>
      </w:r>
    </w:p>
    <w:p w14:paraId="31A256E2" w14:textId="77777777" w:rsidR="00C962BC" w:rsidRPr="00C962BC" w:rsidRDefault="00C962BC" w:rsidP="00C962BC">
      <w:pPr>
        <w:spacing w:line="276" w:lineRule="auto"/>
        <w:rPr>
          <w:rFonts w:ascii="Calibri" w:hAnsi="Calibri"/>
        </w:rPr>
      </w:pPr>
    </w:p>
    <w:p w14:paraId="3BEBF38B" w14:textId="77777777" w:rsidR="00C962BC" w:rsidRPr="00C962BC" w:rsidRDefault="00C962BC" w:rsidP="00C962BC">
      <w:pPr>
        <w:spacing w:line="276" w:lineRule="auto"/>
        <w:rPr>
          <w:rFonts w:ascii="Calibri" w:hAnsi="Calibri"/>
        </w:rPr>
      </w:pPr>
      <w:r w:rsidRPr="00C962BC">
        <w:rPr>
          <w:rFonts w:ascii="Calibri" w:hAnsi="Calibri"/>
        </w:rPr>
        <w:t xml:space="preserve">The Israelites in Numbers 13 and 14 are right on the precipice of walking into the destiny that God had promised to them, the land flowing with milk and honey, the promised land. But there's only one problem. The people are afraid. </w:t>
      </w:r>
    </w:p>
    <w:p w14:paraId="65EAF45C" w14:textId="77777777" w:rsidR="00C962BC" w:rsidRPr="00C962BC" w:rsidRDefault="00C962BC" w:rsidP="00C962BC">
      <w:pPr>
        <w:spacing w:line="276" w:lineRule="auto"/>
        <w:rPr>
          <w:rFonts w:ascii="Calibri" w:hAnsi="Calibri"/>
        </w:rPr>
      </w:pPr>
    </w:p>
    <w:p w14:paraId="01AD5799" w14:textId="31FBE4A1" w:rsidR="00C962BC" w:rsidRPr="00C962BC" w:rsidRDefault="009426B9" w:rsidP="00C962BC">
      <w:pPr>
        <w:spacing w:line="276" w:lineRule="auto"/>
        <w:rPr>
          <w:rFonts w:ascii="Calibri" w:hAnsi="Calibri"/>
        </w:rPr>
      </w:pPr>
      <w:r>
        <w:rPr>
          <w:rFonts w:ascii="Calibri" w:hAnsi="Calibri"/>
        </w:rPr>
        <w:t>F</w:t>
      </w:r>
      <w:r w:rsidR="00C962BC" w:rsidRPr="00C962BC">
        <w:rPr>
          <w:rFonts w:ascii="Calibri" w:hAnsi="Calibri"/>
        </w:rPr>
        <w:t xml:space="preserve">ear can get in the way of the destiny that God has for your life. For you to step into that land flowing with milk and honey, we </w:t>
      </w:r>
      <w:proofErr w:type="gramStart"/>
      <w:r w:rsidR="00C962BC" w:rsidRPr="00C962BC">
        <w:rPr>
          <w:rFonts w:ascii="Calibri" w:hAnsi="Calibri"/>
        </w:rPr>
        <w:t>have to</w:t>
      </w:r>
      <w:proofErr w:type="gramEnd"/>
      <w:r w:rsidR="00C962BC" w:rsidRPr="00C962BC">
        <w:rPr>
          <w:rFonts w:ascii="Calibri" w:hAnsi="Calibri"/>
        </w:rPr>
        <w:t xml:space="preserve"> overcome </w:t>
      </w:r>
      <w:r>
        <w:rPr>
          <w:rFonts w:ascii="Calibri" w:hAnsi="Calibri"/>
        </w:rPr>
        <w:t>doubt</w:t>
      </w:r>
      <w:r w:rsidR="00C962BC" w:rsidRPr="00C962BC">
        <w:rPr>
          <w:rFonts w:ascii="Calibri" w:hAnsi="Calibri"/>
        </w:rPr>
        <w:t xml:space="preserve"> and obstacles. The greater the blessing, the greater the adversity. </w:t>
      </w:r>
      <w:proofErr w:type="gramStart"/>
      <w:r w:rsidR="00C962BC" w:rsidRPr="00C962BC">
        <w:rPr>
          <w:rFonts w:ascii="Calibri" w:hAnsi="Calibri"/>
        </w:rPr>
        <w:t>So</w:t>
      </w:r>
      <w:proofErr w:type="gramEnd"/>
      <w:r w:rsidR="00C962BC" w:rsidRPr="00C962BC">
        <w:rPr>
          <w:rFonts w:ascii="Calibri" w:hAnsi="Calibri"/>
        </w:rPr>
        <w:t xml:space="preserve"> the Israelites have made it all the way. They can see the land of promise. </w:t>
      </w:r>
    </w:p>
    <w:p w14:paraId="72064AD1" w14:textId="77777777" w:rsidR="00C962BC" w:rsidRPr="00C962BC" w:rsidRDefault="00C962BC" w:rsidP="00C962BC">
      <w:pPr>
        <w:spacing w:line="276" w:lineRule="auto"/>
        <w:rPr>
          <w:rFonts w:ascii="Calibri" w:hAnsi="Calibri"/>
        </w:rPr>
      </w:pPr>
    </w:p>
    <w:p w14:paraId="767123A5" w14:textId="39F6C37E" w:rsidR="00C962BC" w:rsidRPr="00C962BC" w:rsidRDefault="00C962BC" w:rsidP="00C962BC">
      <w:pPr>
        <w:spacing w:line="276" w:lineRule="auto"/>
        <w:rPr>
          <w:rFonts w:ascii="Calibri" w:hAnsi="Calibri"/>
        </w:rPr>
      </w:pPr>
      <w:r w:rsidRPr="00C962BC">
        <w:rPr>
          <w:rFonts w:ascii="Calibri" w:hAnsi="Calibri"/>
        </w:rPr>
        <w:t xml:space="preserve">God tells Moses, “Send twelve spies into the land of Canaan to check it out.” Do some reconnaissance. </w:t>
      </w:r>
      <w:proofErr w:type="gramStart"/>
      <w:r w:rsidRPr="00C962BC">
        <w:rPr>
          <w:rFonts w:ascii="Calibri" w:hAnsi="Calibri"/>
        </w:rPr>
        <w:t>So</w:t>
      </w:r>
      <w:proofErr w:type="gramEnd"/>
      <w:r w:rsidRPr="00C962BC">
        <w:rPr>
          <w:rFonts w:ascii="Calibri" w:hAnsi="Calibri"/>
        </w:rPr>
        <w:t xml:space="preserve"> they appoint one man for each of the tribes of Israel. They go in for several days, they check it out, and they bring a report back to Moses. But unfortunately, even though God had said, “I'm going to give you the land,” ten of the twelve spies said, “We cannot do it.” </w:t>
      </w:r>
      <w:r w:rsidR="00290C85">
        <w:rPr>
          <w:rFonts w:ascii="Calibri" w:hAnsi="Calibri"/>
        </w:rPr>
        <w:t>O</w:t>
      </w:r>
      <w:r w:rsidRPr="00C962BC">
        <w:rPr>
          <w:rFonts w:ascii="Calibri" w:hAnsi="Calibri"/>
        </w:rPr>
        <w:t xml:space="preserve">nly two, Joshua and Caleb, said, “We can take the land.” </w:t>
      </w:r>
      <w:proofErr w:type="gramStart"/>
      <w:r w:rsidRPr="00C962BC">
        <w:rPr>
          <w:rFonts w:ascii="Calibri" w:hAnsi="Calibri"/>
        </w:rPr>
        <w:t>So</w:t>
      </w:r>
      <w:proofErr w:type="gramEnd"/>
      <w:r w:rsidRPr="00C962BC">
        <w:rPr>
          <w:rFonts w:ascii="Calibri" w:hAnsi="Calibri"/>
        </w:rPr>
        <w:t xml:space="preserve"> they spread a negative report. </w:t>
      </w:r>
    </w:p>
    <w:p w14:paraId="6D715B1D" w14:textId="77777777" w:rsidR="00C962BC" w:rsidRPr="00C962BC" w:rsidRDefault="00C962BC" w:rsidP="00C962BC">
      <w:pPr>
        <w:spacing w:line="276" w:lineRule="auto"/>
        <w:rPr>
          <w:rFonts w:ascii="Calibri" w:hAnsi="Calibri"/>
        </w:rPr>
      </w:pPr>
    </w:p>
    <w:p w14:paraId="30C15036" w14:textId="77777777" w:rsidR="00C962BC" w:rsidRPr="00C962BC" w:rsidRDefault="00C962BC" w:rsidP="00C962BC">
      <w:pPr>
        <w:spacing w:line="276" w:lineRule="auto"/>
        <w:rPr>
          <w:rFonts w:ascii="Calibri" w:hAnsi="Calibri"/>
        </w:rPr>
      </w:pPr>
      <w:r w:rsidRPr="00C962BC">
        <w:rPr>
          <w:rFonts w:ascii="Calibri" w:hAnsi="Calibri"/>
        </w:rPr>
        <w:t xml:space="preserve">Now look at this. “They reported to Moses, ‘We went into the land where you sent us. </w:t>
      </w:r>
      <w:proofErr w:type="gramStart"/>
      <w:r w:rsidRPr="00C962BC">
        <w:rPr>
          <w:rFonts w:ascii="Calibri" w:hAnsi="Calibri"/>
        </w:rPr>
        <w:t>Indeed</w:t>
      </w:r>
      <w:proofErr w:type="gramEnd"/>
      <w:r w:rsidRPr="00C962BC">
        <w:rPr>
          <w:rFonts w:ascii="Calibri" w:hAnsi="Calibri"/>
        </w:rPr>
        <w:t xml:space="preserve"> it is flowing with milk and honey, and here is some of its fruit’” (Numbers 13:27).</w:t>
      </w:r>
    </w:p>
    <w:p w14:paraId="032EF805" w14:textId="77777777" w:rsidR="00C962BC" w:rsidRPr="00C962BC" w:rsidRDefault="00C962BC" w:rsidP="00C962BC">
      <w:pPr>
        <w:spacing w:line="276" w:lineRule="auto"/>
        <w:rPr>
          <w:rFonts w:ascii="Calibri" w:hAnsi="Calibri"/>
        </w:rPr>
      </w:pPr>
    </w:p>
    <w:p w14:paraId="3BED8779" w14:textId="77777777" w:rsidR="00C962BC" w:rsidRPr="00C962BC" w:rsidRDefault="00C962BC" w:rsidP="00C962BC">
      <w:pPr>
        <w:spacing w:line="276" w:lineRule="auto"/>
        <w:rPr>
          <w:rFonts w:ascii="Calibri" w:hAnsi="Calibri"/>
        </w:rPr>
      </w:pPr>
      <w:r w:rsidRPr="00C962BC">
        <w:rPr>
          <w:rFonts w:ascii="Calibri" w:hAnsi="Calibri"/>
        </w:rPr>
        <w:lastRenderedPageBreak/>
        <w:t xml:space="preserve">In other words, this is an awesome place. I mean, God told us it was going to flow with milk and honey. </w:t>
      </w:r>
      <w:proofErr w:type="gramStart"/>
      <w:r w:rsidRPr="00C962BC">
        <w:rPr>
          <w:rFonts w:ascii="Calibri" w:hAnsi="Calibri"/>
        </w:rPr>
        <w:t>There's</w:t>
      </w:r>
      <w:proofErr w:type="gramEnd"/>
      <w:r w:rsidRPr="00C962BC">
        <w:rPr>
          <w:rFonts w:ascii="Calibri" w:hAnsi="Calibri"/>
        </w:rPr>
        <w:t xml:space="preserve"> crops, there's fertility there, there's beauty, there's water, there's crops. I mean, this is awesome. We want it. But we're afraid. The people are too big. There's an obstacle that's before us. </w:t>
      </w:r>
    </w:p>
    <w:p w14:paraId="2272F485" w14:textId="77777777" w:rsidR="00C962BC" w:rsidRPr="00C962BC" w:rsidRDefault="00C962BC" w:rsidP="00C962BC">
      <w:pPr>
        <w:spacing w:line="276" w:lineRule="auto"/>
        <w:rPr>
          <w:rFonts w:ascii="Calibri" w:hAnsi="Calibri"/>
        </w:rPr>
      </w:pPr>
    </w:p>
    <w:p w14:paraId="2F1B4857" w14:textId="77777777" w:rsidR="00C962BC" w:rsidRPr="00C962BC" w:rsidRDefault="00C962BC" w:rsidP="00C962BC">
      <w:pPr>
        <w:spacing w:line="276" w:lineRule="auto"/>
        <w:rPr>
          <w:rFonts w:ascii="Calibri" w:hAnsi="Calibri"/>
        </w:rPr>
      </w:pPr>
      <w:r w:rsidRPr="00C962BC">
        <w:rPr>
          <w:rFonts w:ascii="Calibri" w:hAnsi="Calibri"/>
        </w:rPr>
        <w:t xml:space="preserve">If we're going to step into that place of milk and honey, if we want to overcome the adversities before us, we </w:t>
      </w:r>
      <w:proofErr w:type="gramStart"/>
      <w:r w:rsidRPr="00C962BC">
        <w:rPr>
          <w:rFonts w:ascii="Calibri" w:hAnsi="Calibri"/>
        </w:rPr>
        <w:t>have to</w:t>
      </w:r>
      <w:proofErr w:type="gramEnd"/>
      <w:r w:rsidRPr="00C962BC">
        <w:rPr>
          <w:rFonts w:ascii="Calibri" w:hAnsi="Calibri"/>
        </w:rPr>
        <w:t xml:space="preserve"> stop:</w:t>
      </w:r>
    </w:p>
    <w:p w14:paraId="44B30A05" w14:textId="77777777" w:rsidR="00C962BC" w:rsidRPr="00C962BC" w:rsidRDefault="00C962BC" w:rsidP="00C962BC">
      <w:pPr>
        <w:spacing w:line="276" w:lineRule="auto"/>
        <w:rPr>
          <w:rFonts w:ascii="Calibri" w:hAnsi="Calibri"/>
        </w:rPr>
      </w:pPr>
    </w:p>
    <w:p w14:paraId="2394488C" w14:textId="77777777" w:rsidR="00C962BC" w:rsidRPr="00C962BC" w:rsidRDefault="00C962BC" w:rsidP="00C962BC">
      <w:pPr>
        <w:spacing w:line="276" w:lineRule="auto"/>
        <w:rPr>
          <w:rFonts w:ascii="Calibri" w:hAnsi="Calibri"/>
          <w:b/>
          <w:bCs/>
        </w:rPr>
      </w:pPr>
      <w:r w:rsidRPr="00C962BC">
        <w:rPr>
          <w:rFonts w:ascii="Calibri" w:hAnsi="Calibri"/>
          <w:b/>
          <w:bCs/>
        </w:rPr>
        <w:t>1. Looking at your obstacles.</w:t>
      </w:r>
    </w:p>
    <w:p w14:paraId="0AAFD776" w14:textId="77777777" w:rsidR="00C962BC" w:rsidRPr="00C962BC" w:rsidRDefault="00C962BC" w:rsidP="00C962BC">
      <w:pPr>
        <w:spacing w:line="276" w:lineRule="auto"/>
        <w:rPr>
          <w:rFonts w:ascii="Calibri" w:hAnsi="Calibri"/>
        </w:rPr>
      </w:pPr>
    </w:p>
    <w:p w14:paraId="16E990FA" w14:textId="2C13CD78" w:rsidR="00C962BC" w:rsidRPr="00C962BC" w:rsidRDefault="00C962BC" w:rsidP="00C962BC">
      <w:pPr>
        <w:spacing w:line="276" w:lineRule="auto"/>
        <w:rPr>
          <w:rFonts w:ascii="Calibri" w:hAnsi="Calibri"/>
        </w:rPr>
      </w:pPr>
      <w:r w:rsidRPr="00C962BC">
        <w:rPr>
          <w:rFonts w:ascii="Calibri" w:hAnsi="Calibri"/>
        </w:rPr>
        <w:t>The obstacle for the Israelites was th</w:t>
      </w:r>
      <w:r w:rsidR="00290C85">
        <w:rPr>
          <w:rFonts w:ascii="Calibri" w:hAnsi="Calibri"/>
        </w:rPr>
        <w:t xml:space="preserve">e </w:t>
      </w:r>
      <w:r w:rsidRPr="00C962BC">
        <w:rPr>
          <w:rFonts w:ascii="Calibri" w:hAnsi="Calibri"/>
        </w:rPr>
        <w:t>fortified</w:t>
      </w:r>
      <w:r w:rsidR="00290C85">
        <w:rPr>
          <w:rFonts w:ascii="Calibri" w:hAnsi="Calibri"/>
        </w:rPr>
        <w:t xml:space="preserve"> cities</w:t>
      </w:r>
      <w:r w:rsidRPr="00C962BC">
        <w:rPr>
          <w:rFonts w:ascii="Calibri" w:hAnsi="Calibri"/>
        </w:rPr>
        <w:t xml:space="preserve">, the people were large, and the Israelites didn't have </w:t>
      </w:r>
      <w:r w:rsidR="00290C85">
        <w:rPr>
          <w:rFonts w:ascii="Calibri" w:hAnsi="Calibri"/>
        </w:rPr>
        <w:t>fighting experience</w:t>
      </w:r>
      <w:r w:rsidRPr="00C962BC">
        <w:rPr>
          <w:rFonts w:ascii="Calibri" w:hAnsi="Calibri"/>
        </w:rPr>
        <w:t xml:space="preserve">. I mean, think about it. If you've been a slave in Egypt, have you ever been trained in warfare? Do you know how to fight? Does the army know how to march? Do people know how to handle a sword? No way. They've been making bricks back in Egypt. The Israelites don't know anything about fighting. And now there's these big, large people with weapons, and money and resources, and these tremendously fortified cities. God has promised to give us the land flowing with milk and honey, but there's just a big problem. We can't do it. </w:t>
      </w:r>
    </w:p>
    <w:p w14:paraId="196B88C3" w14:textId="77777777" w:rsidR="00C962BC" w:rsidRPr="00C962BC" w:rsidRDefault="00C962BC" w:rsidP="00C962BC">
      <w:pPr>
        <w:spacing w:line="276" w:lineRule="auto"/>
        <w:rPr>
          <w:rFonts w:ascii="Calibri" w:hAnsi="Calibri"/>
        </w:rPr>
      </w:pPr>
    </w:p>
    <w:p w14:paraId="4D6A4E52" w14:textId="77777777" w:rsidR="00C962BC" w:rsidRPr="00C962BC" w:rsidRDefault="00C962BC" w:rsidP="00C962BC">
      <w:pPr>
        <w:spacing w:line="276" w:lineRule="auto"/>
        <w:rPr>
          <w:rFonts w:ascii="Calibri" w:hAnsi="Calibri"/>
        </w:rPr>
      </w:pPr>
      <w:r w:rsidRPr="00C962BC">
        <w:rPr>
          <w:rFonts w:ascii="Calibri" w:hAnsi="Calibri"/>
        </w:rPr>
        <w:t xml:space="preserve">In fact, if you go on and read the passage, the people say that “we feel like grasshoppers in the sight of these warriors,” these men. </w:t>
      </w:r>
      <w:proofErr w:type="gramStart"/>
      <w:r w:rsidRPr="00C962BC">
        <w:rPr>
          <w:rFonts w:ascii="Calibri" w:hAnsi="Calibri"/>
        </w:rPr>
        <w:t>So</w:t>
      </w:r>
      <w:proofErr w:type="gramEnd"/>
      <w:r w:rsidRPr="00C962BC">
        <w:rPr>
          <w:rFonts w:ascii="Calibri" w:hAnsi="Calibri"/>
        </w:rPr>
        <w:t xml:space="preserve"> we're insignificant, we're insecure, we're thinking about what we cannot do, and we're looking in the eye of this destiny and this plan that God has for our lives. </w:t>
      </w:r>
    </w:p>
    <w:p w14:paraId="024B8373" w14:textId="77777777" w:rsidR="00C962BC" w:rsidRPr="00C962BC" w:rsidRDefault="00C962BC" w:rsidP="00C962BC">
      <w:pPr>
        <w:spacing w:line="276" w:lineRule="auto"/>
        <w:rPr>
          <w:rFonts w:ascii="Calibri" w:hAnsi="Calibri"/>
        </w:rPr>
      </w:pPr>
    </w:p>
    <w:p w14:paraId="25FE7638" w14:textId="77777777" w:rsidR="00C962BC" w:rsidRPr="00C962BC" w:rsidRDefault="00C962BC" w:rsidP="00C962BC">
      <w:pPr>
        <w:spacing w:line="276" w:lineRule="auto"/>
        <w:rPr>
          <w:rFonts w:ascii="Calibri" w:hAnsi="Calibri"/>
        </w:rPr>
      </w:pPr>
      <w:proofErr w:type="gramStart"/>
      <w:r w:rsidRPr="00C962BC">
        <w:rPr>
          <w:rFonts w:ascii="Calibri" w:hAnsi="Calibri"/>
        </w:rPr>
        <w:t>As long as</w:t>
      </w:r>
      <w:proofErr w:type="gramEnd"/>
      <w:r w:rsidRPr="00C962BC">
        <w:rPr>
          <w:rFonts w:ascii="Calibri" w:hAnsi="Calibri"/>
        </w:rPr>
        <w:t xml:space="preserve"> you're looking at your obstacles, instead of the size of your God, you will always be overwhelmed. You will always be outnumbered. I've titled this message this morning “I'm Outnumbered” because there's many times in our </w:t>
      </w:r>
      <w:proofErr w:type="gramStart"/>
      <w:r w:rsidRPr="00C962BC">
        <w:rPr>
          <w:rFonts w:ascii="Calibri" w:hAnsi="Calibri"/>
        </w:rPr>
        <w:t>live</w:t>
      </w:r>
      <w:proofErr w:type="gramEnd"/>
      <w:r w:rsidRPr="00C962BC">
        <w:rPr>
          <w:rFonts w:ascii="Calibri" w:hAnsi="Calibri"/>
        </w:rPr>
        <w:t xml:space="preserve"> we feel like the enemy, the opponents, the individuals around us have more resources and have more than we do. </w:t>
      </w:r>
      <w:proofErr w:type="gramStart"/>
      <w:r w:rsidRPr="00C962BC">
        <w:rPr>
          <w:rFonts w:ascii="Calibri" w:hAnsi="Calibri"/>
        </w:rPr>
        <w:t>There's</w:t>
      </w:r>
      <w:proofErr w:type="gramEnd"/>
      <w:r w:rsidRPr="00C962BC">
        <w:rPr>
          <w:rFonts w:ascii="Calibri" w:hAnsi="Calibri"/>
        </w:rPr>
        <w:t xml:space="preserve"> giants around us. Many </w:t>
      </w:r>
      <w:proofErr w:type="gramStart"/>
      <w:r w:rsidRPr="00C962BC">
        <w:rPr>
          <w:rFonts w:ascii="Calibri" w:hAnsi="Calibri"/>
        </w:rPr>
        <w:t>times</w:t>
      </w:r>
      <w:proofErr w:type="gramEnd"/>
      <w:r w:rsidRPr="00C962BC">
        <w:rPr>
          <w:rFonts w:ascii="Calibri" w:hAnsi="Calibri"/>
        </w:rPr>
        <w:t xml:space="preserve"> the size of our giants will determine the size of our blessings, if we're not careful. </w:t>
      </w:r>
    </w:p>
    <w:p w14:paraId="2E0A18F7" w14:textId="77777777" w:rsidR="00C962BC" w:rsidRPr="00C962BC" w:rsidRDefault="00C962BC" w:rsidP="00C962BC">
      <w:pPr>
        <w:spacing w:line="276" w:lineRule="auto"/>
        <w:rPr>
          <w:rFonts w:ascii="Calibri" w:hAnsi="Calibri"/>
        </w:rPr>
      </w:pPr>
    </w:p>
    <w:p w14:paraId="546C854F" w14:textId="77777777" w:rsidR="00C962BC" w:rsidRPr="00C962BC" w:rsidRDefault="00C962BC" w:rsidP="00C962BC">
      <w:pPr>
        <w:spacing w:line="276" w:lineRule="auto"/>
        <w:rPr>
          <w:rFonts w:ascii="Calibri" w:hAnsi="Calibri"/>
        </w:rPr>
      </w:pPr>
      <w:r w:rsidRPr="00C962BC">
        <w:rPr>
          <w:rFonts w:ascii="Calibri" w:hAnsi="Calibri"/>
        </w:rPr>
        <w:t xml:space="preserve">But you know what's crazy? The Israelites had forgotten about all that God had already done. Just think about it. It was just a short time before that God had split open the Red Sea. Now don’t you think if you saw the Red Sea split, and you walked across on dry land, that that one single event would give you enough faith in your life to be able to take on whatever adversity was ever before you. I mean, you want to talk about something spectacular. Pharaoh's army tried to follow behind and God closed the water down. He wiped out the army. </w:t>
      </w:r>
    </w:p>
    <w:p w14:paraId="62430FC6" w14:textId="77777777" w:rsidR="00C962BC" w:rsidRPr="00C962BC" w:rsidRDefault="00C962BC" w:rsidP="00C962BC">
      <w:pPr>
        <w:spacing w:line="276" w:lineRule="auto"/>
        <w:rPr>
          <w:rFonts w:ascii="Calibri" w:hAnsi="Calibri"/>
        </w:rPr>
      </w:pPr>
    </w:p>
    <w:p w14:paraId="41C1043C" w14:textId="77777777" w:rsidR="00C962BC" w:rsidRPr="00C962BC" w:rsidRDefault="00C962BC" w:rsidP="00C962BC">
      <w:pPr>
        <w:spacing w:line="276" w:lineRule="auto"/>
        <w:rPr>
          <w:rFonts w:ascii="Calibri" w:hAnsi="Calibri"/>
        </w:rPr>
      </w:pPr>
      <w:r w:rsidRPr="00C962BC">
        <w:rPr>
          <w:rFonts w:ascii="Calibri" w:hAnsi="Calibri"/>
        </w:rPr>
        <w:lastRenderedPageBreak/>
        <w:t xml:space="preserve">And then the Israelites are walking across that desert in between the land of promise and Egypt, and they don't have any food. What does God do? God provides manna. Every morning there's this dew-like substance that they gather to eat. It is provision. They're in a desert, but God is providing for them. </w:t>
      </w:r>
    </w:p>
    <w:p w14:paraId="24CC3B74" w14:textId="77777777" w:rsidR="00C962BC" w:rsidRPr="00C962BC" w:rsidRDefault="00C962BC" w:rsidP="00C962BC">
      <w:pPr>
        <w:spacing w:line="276" w:lineRule="auto"/>
        <w:rPr>
          <w:rFonts w:ascii="Calibri" w:hAnsi="Calibri"/>
        </w:rPr>
      </w:pPr>
    </w:p>
    <w:p w14:paraId="4A1199D2" w14:textId="74907226" w:rsidR="00C962BC" w:rsidRPr="00C962BC" w:rsidRDefault="00C962BC" w:rsidP="00C962BC">
      <w:pPr>
        <w:spacing w:line="276" w:lineRule="auto"/>
        <w:rPr>
          <w:rFonts w:ascii="Calibri" w:hAnsi="Calibri"/>
        </w:rPr>
      </w:pPr>
      <w:proofErr w:type="gramStart"/>
      <w:r w:rsidRPr="00C962BC">
        <w:rPr>
          <w:rFonts w:ascii="Calibri" w:hAnsi="Calibri"/>
        </w:rPr>
        <w:t>So</w:t>
      </w:r>
      <w:proofErr w:type="gramEnd"/>
      <w:r w:rsidRPr="00C962BC">
        <w:rPr>
          <w:rFonts w:ascii="Calibri" w:hAnsi="Calibri"/>
        </w:rPr>
        <w:t xml:space="preserve"> one time they were complaining they didn't have water. Moses took his staff and hit a rock. What happened? A huge well erupted. </w:t>
      </w:r>
    </w:p>
    <w:p w14:paraId="2046EE79" w14:textId="77777777" w:rsidR="00C962BC" w:rsidRPr="00C962BC" w:rsidRDefault="00C962BC" w:rsidP="00C962BC">
      <w:pPr>
        <w:spacing w:line="276" w:lineRule="auto"/>
        <w:rPr>
          <w:rFonts w:ascii="Calibri" w:hAnsi="Calibri"/>
        </w:rPr>
      </w:pPr>
    </w:p>
    <w:p w14:paraId="5C3761FC" w14:textId="77777777" w:rsidR="00C962BC" w:rsidRPr="00C962BC" w:rsidRDefault="00C962BC" w:rsidP="00C962BC">
      <w:pPr>
        <w:spacing w:line="276" w:lineRule="auto"/>
        <w:rPr>
          <w:rFonts w:ascii="Calibri" w:hAnsi="Calibri"/>
        </w:rPr>
      </w:pPr>
      <w:r w:rsidRPr="00C962BC">
        <w:rPr>
          <w:rFonts w:ascii="Calibri" w:hAnsi="Calibri"/>
        </w:rPr>
        <w:t xml:space="preserve">The people have seen all this. They've seen God's blessing. They've seen God's power. But now we have a giant before us and we cannot even remember what God has just done. </w:t>
      </w:r>
    </w:p>
    <w:p w14:paraId="53B6EC11" w14:textId="77777777" w:rsidR="00C962BC" w:rsidRPr="00C962BC" w:rsidRDefault="00C962BC" w:rsidP="00C962BC">
      <w:pPr>
        <w:spacing w:line="276" w:lineRule="auto"/>
        <w:rPr>
          <w:rFonts w:ascii="Calibri" w:hAnsi="Calibri"/>
        </w:rPr>
      </w:pPr>
    </w:p>
    <w:p w14:paraId="2B8B3B1E" w14:textId="29D47E39" w:rsidR="00C962BC" w:rsidRPr="00C962BC" w:rsidRDefault="00C962BC" w:rsidP="00C962BC">
      <w:pPr>
        <w:spacing w:line="276" w:lineRule="auto"/>
        <w:rPr>
          <w:rFonts w:ascii="Calibri" w:hAnsi="Calibri"/>
        </w:rPr>
      </w:pPr>
      <w:r w:rsidRPr="00C962BC">
        <w:rPr>
          <w:rFonts w:ascii="Calibri" w:hAnsi="Calibri"/>
        </w:rPr>
        <w:t xml:space="preserve">Church, the greatest ammunition you need to face your giants is what God has already done. It's all the stuff that God has already brought you through. Sometimes we just forget, don't we? Like we have spiritual amnesia. If you're new to faith and you're checking this out, and you're like, “Well, I don't really know if God's ever </w:t>
      </w:r>
      <w:proofErr w:type="gramStart"/>
      <w:r w:rsidRPr="00C962BC">
        <w:rPr>
          <w:rFonts w:ascii="Calibri" w:hAnsi="Calibri"/>
        </w:rPr>
        <w:t>done anything for me</w:t>
      </w:r>
      <w:proofErr w:type="gramEnd"/>
      <w:r w:rsidRPr="00C962BC">
        <w:rPr>
          <w:rFonts w:ascii="Calibri" w:hAnsi="Calibri"/>
        </w:rPr>
        <w:t>,” then read the Bible. Because God has always done great things and He's been doing great things for many, many, many years. He's got lots of practice. He is the same God. It’s not like there's an old God back in the Bible and a new God today. It's the same God. He's doing all the same stuff. Your adversity just has a new chapter to it. You're just facing a challenge that maybe you haven't faced before. But God has not changed. Your giant may have changed. But the faithfulness, the goodness of God is all the same. That's why our eyes are on God and not on our obstacles. We got to go back and just remember.</w:t>
      </w:r>
    </w:p>
    <w:p w14:paraId="1767B9CE" w14:textId="77777777" w:rsidR="00C962BC" w:rsidRPr="00C962BC" w:rsidRDefault="00C962BC" w:rsidP="00C962BC">
      <w:pPr>
        <w:spacing w:line="276" w:lineRule="auto"/>
        <w:rPr>
          <w:rFonts w:ascii="Calibri" w:hAnsi="Calibri"/>
        </w:rPr>
      </w:pPr>
    </w:p>
    <w:p w14:paraId="014FC764" w14:textId="5B77346D" w:rsidR="00C962BC" w:rsidRPr="00C962BC" w:rsidRDefault="00C962BC" w:rsidP="00C962BC">
      <w:pPr>
        <w:spacing w:line="276" w:lineRule="auto"/>
        <w:rPr>
          <w:rFonts w:ascii="Calibri" w:hAnsi="Calibri"/>
        </w:rPr>
      </w:pPr>
      <w:r w:rsidRPr="00C962BC">
        <w:rPr>
          <w:rFonts w:ascii="Calibri" w:hAnsi="Calibri"/>
        </w:rPr>
        <w:t xml:space="preserve">Isn’t it crazy that the Israelites have just seen all this amazing, spectacular stuff. They saw the plagues. They saw God's provision. They saw Pharaoh brought to his knees, the most powerful man in the world. </w:t>
      </w:r>
      <w:r w:rsidR="009426B9">
        <w:rPr>
          <w:rFonts w:ascii="Calibri" w:hAnsi="Calibri"/>
        </w:rPr>
        <w:t>N</w:t>
      </w:r>
      <w:r w:rsidRPr="00C962BC">
        <w:rPr>
          <w:rFonts w:ascii="Calibri" w:hAnsi="Calibri"/>
        </w:rPr>
        <w:t xml:space="preserve">ow </w:t>
      </w:r>
      <w:proofErr w:type="gramStart"/>
      <w:r w:rsidRPr="00C962BC">
        <w:rPr>
          <w:rFonts w:ascii="Calibri" w:hAnsi="Calibri"/>
        </w:rPr>
        <w:t>all of a sudden</w:t>
      </w:r>
      <w:proofErr w:type="gramEnd"/>
      <w:r w:rsidRPr="00C962BC">
        <w:rPr>
          <w:rFonts w:ascii="Calibri" w:hAnsi="Calibri"/>
        </w:rPr>
        <w:t>, we believe God cannot do what He says He's going to do.</w:t>
      </w:r>
    </w:p>
    <w:p w14:paraId="6CA0F99A" w14:textId="77777777" w:rsidR="00C962BC" w:rsidRPr="00C962BC" w:rsidRDefault="00C962BC" w:rsidP="00C962BC">
      <w:pPr>
        <w:spacing w:line="276" w:lineRule="auto"/>
        <w:rPr>
          <w:rFonts w:ascii="Calibri" w:hAnsi="Calibri"/>
        </w:rPr>
      </w:pPr>
    </w:p>
    <w:p w14:paraId="76948493" w14:textId="77777777" w:rsidR="00C962BC" w:rsidRPr="00C962BC" w:rsidRDefault="00C962BC" w:rsidP="00C962BC">
      <w:pPr>
        <w:spacing w:line="276" w:lineRule="auto"/>
        <w:rPr>
          <w:rFonts w:ascii="Calibri" w:hAnsi="Calibri"/>
        </w:rPr>
      </w:pPr>
      <w:r w:rsidRPr="00C962BC">
        <w:rPr>
          <w:rFonts w:ascii="Calibri" w:hAnsi="Calibri"/>
        </w:rPr>
        <w:t>“However, the people living in the land are strong, and the cities are large and fortified. We also saw the descendants of Anak there,” which were large people (Numbers 13:28).</w:t>
      </w:r>
    </w:p>
    <w:p w14:paraId="3AAEFBE8" w14:textId="77777777" w:rsidR="00C962BC" w:rsidRPr="00C962BC" w:rsidRDefault="00C962BC" w:rsidP="00C962BC">
      <w:pPr>
        <w:spacing w:line="276" w:lineRule="auto"/>
        <w:rPr>
          <w:rFonts w:ascii="Calibri" w:hAnsi="Calibri"/>
        </w:rPr>
      </w:pPr>
    </w:p>
    <w:p w14:paraId="6602BA89" w14:textId="11C545C5" w:rsidR="00C962BC" w:rsidRPr="00C962BC" w:rsidRDefault="00C962BC" w:rsidP="00C962BC">
      <w:pPr>
        <w:spacing w:line="276" w:lineRule="auto"/>
        <w:rPr>
          <w:rFonts w:ascii="Calibri" w:hAnsi="Calibri"/>
        </w:rPr>
      </w:pPr>
      <w:r w:rsidRPr="00C962BC">
        <w:rPr>
          <w:rFonts w:ascii="Calibri" w:hAnsi="Calibri"/>
        </w:rPr>
        <w:t xml:space="preserve">Our salvation is not earned. That's </w:t>
      </w:r>
      <w:proofErr w:type="gramStart"/>
      <w:r w:rsidRPr="00C962BC">
        <w:rPr>
          <w:rFonts w:ascii="Calibri" w:hAnsi="Calibri"/>
        </w:rPr>
        <w:t>a free gift</w:t>
      </w:r>
      <w:proofErr w:type="gramEnd"/>
      <w:r w:rsidRPr="00C962BC">
        <w:rPr>
          <w:rFonts w:ascii="Calibri" w:hAnsi="Calibri"/>
        </w:rPr>
        <w:t xml:space="preserve"> from God. But the blessings of God are oftentimes tied to our faithfulness. </w:t>
      </w:r>
      <w:proofErr w:type="gramStart"/>
      <w:r w:rsidRPr="00C962BC">
        <w:rPr>
          <w:rFonts w:ascii="Calibri" w:hAnsi="Calibri"/>
        </w:rPr>
        <w:t>So</w:t>
      </w:r>
      <w:proofErr w:type="gramEnd"/>
      <w:r w:rsidRPr="00C962BC">
        <w:rPr>
          <w:rFonts w:ascii="Calibri" w:hAnsi="Calibri"/>
        </w:rPr>
        <w:t xml:space="preserve"> when we are faithful to do the things that God has put before us, there's blessing. The Israelites are going to find this forty years later. God is going to get so frustrated with the Israelites because they got so afraid that He's going to have them wander in the desert for a whole generation. When everybody from that generation dies, then God is going to open the door forty years later for the Israelites to pass into the land of promise. </w:t>
      </w:r>
    </w:p>
    <w:p w14:paraId="11BB1002" w14:textId="77777777" w:rsidR="00C962BC" w:rsidRPr="00C962BC" w:rsidRDefault="00C962BC" w:rsidP="00C962BC">
      <w:pPr>
        <w:spacing w:line="276" w:lineRule="auto"/>
        <w:rPr>
          <w:rFonts w:ascii="Calibri" w:hAnsi="Calibri"/>
        </w:rPr>
      </w:pPr>
    </w:p>
    <w:p w14:paraId="5061E854" w14:textId="77777777" w:rsidR="00C962BC" w:rsidRPr="00C962BC" w:rsidRDefault="00C962BC" w:rsidP="00C962BC">
      <w:pPr>
        <w:spacing w:line="276" w:lineRule="auto"/>
        <w:rPr>
          <w:rFonts w:ascii="Calibri" w:hAnsi="Calibri"/>
        </w:rPr>
      </w:pPr>
      <w:r w:rsidRPr="00C962BC">
        <w:rPr>
          <w:rFonts w:ascii="Calibri" w:hAnsi="Calibri"/>
        </w:rPr>
        <w:t xml:space="preserve">It's just amazing because God is a creative God. The Israelites are standing around, they're thinking about, “We don't have the military might to take on these big cities and people.” But God already had a plan. </w:t>
      </w:r>
    </w:p>
    <w:p w14:paraId="571AC2EB" w14:textId="77777777" w:rsidR="00C962BC" w:rsidRPr="00C962BC" w:rsidRDefault="00C962BC" w:rsidP="00C962BC">
      <w:pPr>
        <w:spacing w:line="276" w:lineRule="auto"/>
        <w:rPr>
          <w:rFonts w:ascii="Calibri" w:hAnsi="Calibri"/>
        </w:rPr>
      </w:pPr>
    </w:p>
    <w:p w14:paraId="38B49A7F" w14:textId="404AEEFD" w:rsidR="00C962BC" w:rsidRPr="00C962BC" w:rsidRDefault="00C962BC" w:rsidP="00C962BC">
      <w:pPr>
        <w:spacing w:line="276" w:lineRule="auto"/>
        <w:rPr>
          <w:rFonts w:ascii="Calibri" w:hAnsi="Calibri"/>
        </w:rPr>
      </w:pPr>
      <w:r w:rsidRPr="00C962BC">
        <w:rPr>
          <w:rFonts w:ascii="Calibri" w:hAnsi="Calibri"/>
        </w:rPr>
        <w:t xml:space="preserve">Now if you fast forward to the book of Joshua, you see the conquest of Canaan. How did the people win? In Joshua 10, God sends a hailstorm after the Canaanites. After that, He causes the sun to stand still so the Israelites can finish off their opponents. How’s that for leveling the field? At the battle of Jericho, what happens? Is this a traditional battle? No. What happens? God causes an earthquake to come and to shake the walls down. Well, no wonder the Israelites won. At the battle of Ai, God gives them the blueprint of an ambush. </w:t>
      </w:r>
    </w:p>
    <w:p w14:paraId="0397CDE9" w14:textId="77777777" w:rsidR="00C962BC" w:rsidRPr="00C962BC" w:rsidRDefault="00C962BC" w:rsidP="00C962BC">
      <w:pPr>
        <w:spacing w:line="276" w:lineRule="auto"/>
        <w:rPr>
          <w:rFonts w:ascii="Calibri" w:hAnsi="Calibri"/>
        </w:rPr>
      </w:pPr>
    </w:p>
    <w:p w14:paraId="71C319F7" w14:textId="77777777" w:rsidR="00C962BC" w:rsidRPr="00C962BC" w:rsidRDefault="00C962BC" w:rsidP="00C962BC">
      <w:pPr>
        <w:spacing w:line="276" w:lineRule="auto"/>
        <w:rPr>
          <w:rFonts w:ascii="Calibri" w:hAnsi="Calibri"/>
        </w:rPr>
      </w:pPr>
      <w:proofErr w:type="gramStart"/>
      <w:r w:rsidRPr="00C962BC">
        <w:rPr>
          <w:rFonts w:ascii="Calibri" w:hAnsi="Calibri"/>
        </w:rPr>
        <w:t>So</w:t>
      </w:r>
      <w:proofErr w:type="gramEnd"/>
      <w:r w:rsidRPr="00C962BC">
        <w:rPr>
          <w:rFonts w:ascii="Calibri" w:hAnsi="Calibri"/>
        </w:rPr>
        <w:t xml:space="preserve"> God's methods, God's strategy is oftentimes outside the parameters of our expectation. See, when God says, “I'm going to give you the land flowing with milk and honey,” that doesn't mean that God is dumb. It means that God has a plan that operates outside the norm, and what we normally think about. </w:t>
      </w:r>
      <w:proofErr w:type="gramStart"/>
      <w:r w:rsidRPr="00C962BC">
        <w:rPr>
          <w:rFonts w:ascii="Calibri" w:hAnsi="Calibri"/>
        </w:rPr>
        <w:t>So</w:t>
      </w:r>
      <w:proofErr w:type="gramEnd"/>
      <w:r w:rsidRPr="00C962BC">
        <w:rPr>
          <w:rFonts w:ascii="Calibri" w:hAnsi="Calibri"/>
        </w:rPr>
        <w:t xml:space="preserve"> if we're going to overcome the obstacles that are before us, we have to remember these things. </w:t>
      </w:r>
    </w:p>
    <w:p w14:paraId="64C80D04" w14:textId="77777777" w:rsidR="00C962BC" w:rsidRPr="00C962BC" w:rsidRDefault="00C962BC" w:rsidP="00C962BC">
      <w:pPr>
        <w:spacing w:line="276" w:lineRule="auto"/>
        <w:rPr>
          <w:rFonts w:ascii="Calibri" w:hAnsi="Calibri"/>
        </w:rPr>
      </w:pPr>
    </w:p>
    <w:p w14:paraId="69A84F0F" w14:textId="273B763A" w:rsidR="00C962BC" w:rsidRPr="00C962BC" w:rsidRDefault="00C962BC" w:rsidP="00C962BC">
      <w:pPr>
        <w:spacing w:line="276" w:lineRule="auto"/>
        <w:rPr>
          <w:rFonts w:ascii="Calibri" w:hAnsi="Calibri"/>
        </w:rPr>
      </w:pPr>
      <w:r w:rsidRPr="00C962BC">
        <w:rPr>
          <w:rFonts w:ascii="Calibri" w:hAnsi="Calibri"/>
        </w:rPr>
        <w:t xml:space="preserve">I want you to think about a picture today. Just imagine a canvas. You’re an artist and I want you to paint yourself over here. I want you to paint a picture of yourself and I want you to think about the problem that you're facing right now, what your giant is. And then over here I want you to put down what your problem is. Maybe it's some people at work, maybe it's your health, maybe it's a financial struggle, maybe it’s some other issues that are going on. I want you to think about that giant, that obstacle, and then I want you to put yourself. </w:t>
      </w:r>
      <w:r w:rsidR="00675B1D">
        <w:rPr>
          <w:rFonts w:ascii="Calibri" w:hAnsi="Calibri"/>
        </w:rPr>
        <w:t>T</w:t>
      </w:r>
      <w:r w:rsidRPr="00C962BC">
        <w:rPr>
          <w:rFonts w:ascii="Calibri" w:hAnsi="Calibri"/>
        </w:rPr>
        <w:t xml:space="preserve">hen I want you to put God in the middle of that picture. What would it look like if God was in the picture? </w:t>
      </w:r>
    </w:p>
    <w:p w14:paraId="78EDCEE8" w14:textId="77777777" w:rsidR="00C962BC" w:rsidRPr="00C962BC" w:rsidRDefault="00C962BC" w:rsidP="00C962BC">
      <w:pPr>
        <w:spacing w:line="276" w:lineRule="auto"/>
        <w:rPr>
          <w:rFonts w:ascii="Calibri" w:hAnsi="Calibri"/>
        </w:rPr>
      </w:pPr>
    </w:p>
    <w:p w14:paraId="5627A007" w14:textId="289E35FB" w:rsidR="00C962BC" w:rsidRPr="00C962BC" w:rsidRDefault="00CB7037" w:rsidP="00C962BC">
      <w:pPr>
        <w:spacing w:line="276" w:lineRule="auto"/>
        <w:rPr>
          <w:rFonts w:ascii="Calibri" w:hAnsi="Calibri"/>
        </w:rPr>
      </w:pPr>
      <w:r>
        <w:rPr>
          <w:rFonts w:ascii="Calibri" w:hAnsi="Calibri"/>
        </w:rPr>
        <w:t>A</w:t>
      </w:r>
      <w:r w:rsidR="00C962BC" w:rsidRPr="00C962BC">
        <w:rPr>
          <w:rFonts w:ascii="Calibri" w:hAnsi="Calibri"/>
        </w:rPr>
        <w:t xml:space="preserve"> lot of times we look at our problems and we take God out of the picture. We think about ourselves and what we can do, and we think about the obstacles, what's before us. The reason that you're so stressed out this morning, the reason you're so anxious is because you have taken God out of the picture. We </w:t>
      </w:r>
      <w:proofErr w:type="gramStart"/>
      <w:r w:rsidR="00C962BC" w:rsidRPr="00C962BC">
        <w:rPr>
          <w:rFonts w:ascii="Calibri" w:hAnsi="Calibri"/>
        </w:rPr>
        <w:t>have to</w:t>
      </w:r>
      <w:proofErr w:type="gramEnd"/>
      <w:r w:rsidR="00C962BC" w:rsidRPr="00C962BC">
        <w:rPr>
          <w:rFonts w:ascii="Calibri" w:hAnsi="Calibri"/>
        </w:rPr>
        <w:t xml:space="preserve"> insert the deity of who God is and who God has always been. When we begin to think about that, it begins to reframe how we see our circumstance and our problem. </w:t>
      </w:r>
      <w:proofErr w:type="gramStart"/>
      <w:r w:rsidR="00C962BC" w:rsidRPr="00C962BC">
        <w:rPr>
          <w:rFonts w:ascii="Calibri" w:hAnsi="Calibri"/>
        </w:rPr>
        <w:t>So</w:t>
      </w:r>
      <w:proofErr w:type="gramEnd"/>
      <w:r w:rsidR="00C962BC" w:rsidRPr="00C962BC">
        <w:rPr>
          <w:rFonts w:ascii="Calibri" w:hAnsi="Calibri"/>
        </w:rPr>
        <w:t xml:space="preserve"> you can be hurting today, you can be struggling today. But at the same time, you can be so confident about the goodness, the power of God. It’s a beautiful thing. </w:t>
      </w:r>
    </w:p>
    <w:p w14:paraId="49330F39" w14:textId="77777777" w:rsidR="00C962BC" w:rsidRPr="00C962BC" w:rsidRDefault="00C962BC" w:rsidP="00C962BC">
      <w:pPr>
        <w:spacing w:line="276" w:lineRule="auto"/>
        <w:rPr>
          <w:rFonts w:ascii="Calibri" w:hAnsi="Calibri"/>
        </w:rPr>
      </w:pPr>
    </w:p>
    <w:p w14:paraId="46DBE003" w14:textId="77777777" w:rsidR="00C962BC" w:rsidRPr="00C962BC" w:rsidRDefault="00C962BC" w:rsidP="00C962BC">
      <w:pPr>
        <w:spacing w:line="276" w:lineRule="auto"/>
        <w:rPr>
          <w:rFonts w:ascii="Calibri" w:hAnsi="Calibri"/>
        </w:rPr>
      </w:pPr>
      <w:r w:rsidRPr="00C962BC">
        <w:rPr>
          <w:rFonts w:ascii="Calibri" w:hAnsi="Calibri"/>
        </w:rPr>
        <w:t>When you're outnumbered, stop looking at your obstacles. When you’re outnumbered, stop:</w:t>
      </w:r>
    </w:p>
    <w:p w14:paraId="7C2DB8EA" w14:textId="77777777" w:rsidR="00C962BC" w:rsidRPr="00C962BC" w:rsidRDefault="00C962BC" w:rsidP="00C962BC">
      <w:pPr>
        <w:spacing w:line="276" w:lineRule="auto"/>
        <w:rPr>
          <w:rFonts w:ascii="Calibri" w:hAnsi="Calibri"/>
        </w:rPr>
      </w:pPr>
    </w:p>
    <w:p w14:paraId="011BE372" w14:textId="77777777" w:rsidR="00C962BC" w:rsidRPr="00C962BC" w:rsidRDefault="00C962BC" w:rsidP="00C962BC">
      <w:pPr>
        <w:spacing w:line="276" w:lineRule="auto"/>
        <w:rPr>
          <w:rFonts w:ascii="Calibri" w:hAnsi="Calibri"/>
          <w:b/>
          <w:bCs/>
        </w:rPr>
      </w:pPr>
      <w:r w:rsidRPr="00C962BC">
        <w:rPr>
          <w:rFonts w:ascii="Calibri" w:hAnsi="Calibri"/>
          <w:b/>
          <w:bCs/>
        </w:rPr>
        <w:lastRenderedPageBreak/>
        <w:t>2. Listening to the majority.</w:t>
      </w:r>
    </w:p>
    <w:p w14:paraId="25F13866" w14:textId="77777777" w:rsidR="00C962BC" w:rsidRPr="00C962BC" w:rsidRDefault="00C962BC" w:rsidP="00C962BC">
      <w:pPr>
        <w:spacing w:line="276" w:lineRule="auto"/>
        <w:rPr>
          <w:rFonts w:ascii="Calibri" w:hAnsi="Calibri"/>
        </w:rPr>
      </w:pPr>
    </w:p>
    <w:p w14:paraId="320D6C6F" w14:textId="77777777" w:rsidR="00C962BC" w:rsidRPr="00C962BC" w:rsidRDefault="00C962BC" w:rsidP="00C962BC">
      <w:pPr>
        <w:spacing w:line="276" w:lineRule="auto"/>
        <w:rPr>
          <w:rFonts w:ascii="Calibri" w:hAnsi="Calibri"/>
        </w:rPr>
      </w:pPr>
      <w:r w:rsidRPr="00C962BC">
        <w:rPr>
          <w:rFonts w:ascii="Calibri" w:hAnsi="Calibri"/>
        </w:rPr>
        <w:t xml:space="preserve">Check this out. </w:t>
      </w:r>
      <w:proofErr w:type="gramStart"/>
      <w:r w:rsidRPr="00C962BC">
        <w:rPr>
          <w:rFonts w:ascii="Calibri" w:hAnsi="Calibri"/>
        </w:rPr>
        <w:t>There's</w:t>
      </w:r>
      <w:proofErr w:type="gramEnd"/>
      <w:r w:rsidRPr="00C962BC">
        <w:rPr>
          <w:rFonts w:ascii="Calibri" w:hAnsi="Calibri"/>
        </w:rPr>
        <w:t xml:space="preserve"> twelve spies that go into the land and two come back and say “we can do it,” Joshua and Caleb. Ten of the twelve say, “There's no way, it's too great of a task.” Now, I'm not really that good at math. But that's not even 50%. That is a minority, isn't it? You want to talk about the minority report! Two of ten.</w:t>
      </w:r>
    </w:p>
    <w:p w14:paraId="4805B953" w14:textId="77777777" w:rsidR="00C962BC" w:rsidRPr="00C962BC" w:rsidRDefault="00C962BC" w:rsidP="00C962BC">
      <w:pPr>
        <w:spacing w:line="276" w:lineRule="auto"/>
        <w:rPr>
          <w:rFonts w:ascii="Calibri" w:hAnsi="Calibri"/>
        </w:rPr>
      </w:pPr>
    </w:p>
    <w:p w14:paraId="1EA382ED" w14:textId="244A95D9" w:rsidR="00C962BC" w:rsidRPr="00C962BC" w:rsidRDefault="00C962BC" w:rsidP="00C962BC">
      <w:pPr>
        <w:spacing w:line="276" w:lineRule="auto"/>
        <w:rPr>
          <w:rFonts w:ascii="Calibri" w:hAnsi="Calibri"/>
        </w:rPr>
      </w:pPr>
      <w:r w:rsidRPr="00C962BC">
        <w:rPr>
          <w:rFonts w:ascii="Calibri" w:hAnsi="Calibri"/>
        </w:rPr>
        <w:t xml:space="preserve">They spread a negative report. How many of you know the bad news always spreads faster than good news? Go to the website for the </w:t>
      </w:r>
      <w:r w:rsidRPr="00C962BC">
        <w:rPr>
          <w:rFonts w:ascii="Calibri" w:hAnsi="Calibri"/>
          <w:i/>
          <w:iCs/>
        </w:rPr>
        <w:t>Denver Post</w:t>
      </w:r>
      <w:r w:rsidRPr="00C962BC">
        <w:rPr>
          <w:rFonts w:ascii="Calibri" w:hAnsi="Calibri"/>
        </w:rPr>
        <w:t xml:space="preserve"> and see how many positive stories are on the cover. Almost none. We love bad news. We're used to bad news. When good things happen, we don't say anything. When bad things happen, we tell everybody. And </w:t>
      </w:r>
      <w:proofErr w:type="gramStart"/>
      <w:r w:rsidRPr="00C962BC">
        <w:rPr>
          <w:rFonts w:ascii="Calibri" w:hAnsi="Calibri"/>
        </w:rPr>
        <w:t>so</w:t>
      </w:r>
      <w:proofErr w:type="gramEnd"/>
      <w:r w:rsidRPr="00C962BC">
        <w:rPr>
          <w:rFonts w:ascii="Calibri" w:hAnsi="Calibri"/>
        </w:rPr>
        <w:t xml:space="preserve"> a negative report is spread.</w:t>
      </w:r>
    </w:p>
    <w:p w14:paraId="01E2911F" w14:textId="77777777" w:rsidR="00C962BC" w:rsidRPr="00C962BC" w:rsidRDefault="00C962BC" w:rsidP="00C962BC">
      <w:pPr>
        <w:spacing w:line="276" w:lineRule="auto"/>
        <w:rPr>
          <w:rFonts w:ascii="Calibri" w:hAnsi="Calibri"/>
        </w:rPr>
      </w:pPr>
    </w:p>
    <w:p w14:paraId="6BE60FA0" w14:textId="049B94D1" w:rsidR="00C962BC" w:rsidRPr="00C962BC" w:rsidRDefault="00C962BC" w:rsidP="00C962BC">
      <w:pPr>
        <w:spacing w:line="276" w:lineRule="auto"/>
        <w:rPr>
          <w:rFonts w:ascii="Calibri" w:hAnsi="Calibri"/>
        </w:rPr>
      </w:pPr>
      <w:r w:rsidRPr="00C962BC">
        <w:rPr>
          <w:rFonts w:ascii="Calibri" w:hAnsi="Calibri"/>
        </w:rPr>
        <w:t xml:space="preserve">I'm just imagining that one of the wives of the ten spies went to Bunco and said, “You know what, we can't do it,” and the report spread. I'm thinking that one of the spies took a selfie for Instagram with a giant in the background while he was hiding in the bushes, and he posted that, and he said, “We can't do it.” A negative report. Now </w:t>
      </w:r>
      <w:proofErr w:type="gramStart"/>
      <w:r w:rsidRPr="00C962BC">
        <w:rPr>
          <w:rFonts w:ascii="Calibri" w:hAnsi="Calibri"/>
        </w:rPr>
        <w:t>all of a sudden</w:t>
      </w:r>
      <w:proofErr w:type="gramEnd"/>
      <w:r w:rsidRPr="00C962BC">
        <w:rPr>
          <w:rFonts w:ascii="Calibri" w:hAnsi="Calibri"/>
        </w:rPr>
        <w:t xml:space="preserve">, everybody's like, we can't do it. We can't do it. We can't do it. </w:t>
      </w:r>
      <w:proofErr w:type="gramStart"/>
      <w:r w:rsidRPr="00C962BC">
        <w:rPr>
          <w:rFonts w:ascii="Calibri" w:hAnsi="Calibri"/>
        </w:rPr>
        <w:t>Well</w:t>
      </w:r>
      <w:proofErr w:type="gramEnd"/>
      <w:r w:rsidRPr="00C962BC">
        <w:rPr>
          <w:rFonts w:ascii="Calibri" w:hAnsi="Calibri"/>
        </w:rPr>
        <w:t xml:space="preserve"> why? Because ten people. </w:t>
      </w:r>
      <w:r w:rsidR="00675B1D">
        <w:rPr>
          <w:rFonts w:ascii="Calibri" w:hAnsi="Calibri"/>
        </w:rPr>
        <w:t>T</w:t>
      </w:r>
      <w:r w:rsidRPr="00C962BC">
        <w:rPr>
          <w:rFonts w:ascii="Calibri" w:hAnsi="Calibri"/>
        </w:rPr>
        <w:t xml:space="preserve">hose ten were probably led by one or two. Because a lot of times when you boil it down, the people that bring the negative report is usually a </w:t>
      </w:r>
      <w:proofErr w:type="gramStart"/>
      <w:r w:rsidRPr="00C962BC">
        <w:rPr>
          <w:rFonts w:ascii="Calibri" w:hAnsi="Calibri"/>
        </w:rPr>
        <w:t>really small</w:t>
      </w:r>
      <w:proofErr w:type="gramEnd"/>
      <w:r w:rsidRPr="00C962BC">
        <w:rPr>
          <w:rFonts w:ascii="Calibri" w:hAnsi="Calibri"/>
        </w:rPr>
        <w:t xml:space="preserve"> group. But negativity spreads really, </w:t>
      </w:r>
      <w:proofErr w:type="gramStart"/>
      <w:r w:rsidRPr="00C962BC">
        <w:rPr>
          <w:rFonts w:ascii="Calibri" w:hAnsi="Calibri"/>
        </w:rPr>
        <w:t>really fast</w:t>
      </w:r>
      <w:proofErr w:type="gramEnd"/>
      <w:r w:rsidRPr="00C962BC">
        <w:rPr>
          <w:rFonts w:ascii="Calibri" w:hAnsi="Calibri"/>
        </w:rPr>
        <w:t>.</w:t>
      </w:r>
    </w:p>
    <w:p w14:paraId="73F26443" w14:textId="77777777" w:rsidR="00C962BC" w:rsidRPr="00C962BC" w:rsidRDefault="00C962BC" w:rsidP="00C962BC">
      <w:pPr>
        <w:spacing w:line="276" w:lineRule="auto"/>
        <w:rPr>
          <w:rFonts w:ascii="Calibri" w:hAnsi="Calibri"/>
        </w:rPr>
      </w:pPr>
    </w:p>
    <w:p w14:paraId="34FD47EA" w14:textId="77777777" w:rsidR="00C962BC" w:rsidRPr="00C962BC" w:rsidRDefault="00C962BC" w:rsidP="00C962BC">
      <w:pPr>
        <w:spacing w:line="276" w:lineRule="auto"/>
        <w:rPr>
          <w:rFonts w:ascii="Calibri" w:hAnsi="Calibri"/>
        </w:rPr>
      </w:pPr>
      <w:r w:rsidRPr="00C962BC">
        <w:rPr>
          <w:rFonts w:ascii="Calibri" w:hAnsi="Calibri"/>
        </w:rPr>
        <w:t xml:space="preserve">Caleb tries to stop this. He speaks up. Because we need to speak up when there's negativity around us. But it’s not enough. The people have already bought it and they are freaking out. </w:t>
      </w:r>
    </w:p>
    <w:p w14:paraId="73BCB34C" w14:textId="77777777" w:rsidR="00C962BC" w:rsidRPr="00C962BC" w:rsidRDefault="00C962BC" w:rsidP="00C962BC">
      <w:pPr>
        <w:spacing w:line="276" w:lineRule="auto"/>
        <w:rPr>
          <w:rFonts w:ascii="Calibri" w:hAnsi="Calibri"/>
        </w:rPr>
      </w:pPr>
    </w:p>
    <w:p w14:paraId="29375BE7" w14:textId="77777777" w:rsidR="00C962BC" w:rsidRPr="00C962BC" w:rsidRDefault="00C962BC" w:rsidP="00C962BC">
      <w:pPr>
        <w:spacing w:line="276" w:lineRule="auto"/>
        <w:rPr>
          <w:rFonts w:ascii="Calibri" w:hAnsi="Calibri"/>
        </w:rPr>
      </w:pPr>
      <w:r w:rsidRPr="00C962BC">
        <w:rPr>
          <w:rFonts w:ascii="Calibri" w:hAnsi="Calibri"/>
        </w:rPr>
        <w:t xml:space="preserve">“But the men who had gone up with him responded, ‘We can’t attack the people because they are stronger than we are!’ </w:t>
      </w:r>
      <w:proofErr w:type="gramStart"/>
      <w:r w:rsidRPr="00C962BC">
        <w:rPr>
          <w:rFonts w:ascii="Calibri" w:hAnsi="Calibri"/>
        </w:rPr>
        <w:t>So</w:t>
      </w:r>
      <w:proofErr w:type="gramEnd"/>
      <w:r w:rsidRPr="00C962BC">
        <w:rPr>
          <w:rFonts w:ascii="Calibri" w:hAnsi="Calibri"/>
        </w:rPr>
        <w:t xml:space="preserve"> they gave a negative report to the Israelites about the land they had scouted: ‘The land we passed through to explore is one that devours its inhabitants </w:t>
      </w:r>
      <w:r w:rsidRPr="00C962BC">
        <w:rPr>
          <w:rFonts w:ascii="Calibri" w:hAnsi="Calibri"/>
          <w:i/>
          <w:iCs/>
        </w:rPr>
        <w:t>(that’s probably a little bit of sensationalism there)</w:t>
      </w:r>
      <w:r w:rsidRPr="00C962BC">
        <w:rPr>
          <w:rFonts w:ascii="Calibri" w:hAnsi="Calibri"/>
        </w:rPr>
        <w:t>, and all the people we saw in it are men of great size. We even saw the Nephilim there—the descendants of Anak come from the Nephilim! To ourselves we seemed like grasshoppers, and we must have seemed the same to them’” (Numbers 13:31-33).</w:t>
      </w:r>
    </w:p>
    <w:p w14:paraId="4BCD78F8" w14:textId="77777777" w:rsidR="00C962BC" w:rsidRPr="00C962BC" w:rsidRDefault="00C962BC" w:rsidP="00C962BC">
      <w:pPr>
        <w:spacing w:line="276" w:lineRule="auto"/>
        <w:rPr>
          <w:rFonts w:ascii="Calibri" w:hAnsi="Calibri"/>
        </w:rPr>
      </w:pPr>
    </w:p>
    <w:p w14:paraId="24A6A9F2" w14:textId="77777777" w:rsidR="00C962BC" w:rsidRPr="00C962BC" w:rsidRDefault="00C962BC" w:rsidP="00C962BC">
      <w:pPr>
        <w:spacing w:line="276" w:lineRule="auto"/>
        <w:rPr>
          <w:rFonts w:ascii="Calibri" w:hAnsi="Calibri"/>
        </w:rPr>
      </w:pPr>
      <w:r w:rsidRPr="00C962BC">
        <w:rPr>
          <w:rFonts w:ascii="Calibri" w:hAnsi="Calibri"/>
        </w:rPr>
        <w:t xml:space="preserve">In other words, they're going to see us as little bitty and insignificant. </w:t>
      </w:r>
    </w:p>
    <w:p w14:paraId="28D27950" w14:textId="77777777" w:rsidR="00C962BC" w:rsidRPr="00C962BC" w:rsidRDefault="00C962BC" w:rsidP="00C962BC">
      <w:pPr>
        <w:spacing w:line="276" w:lineRule="auto"/>
        <w:rPr>
          <w:rFonts w:ascii="Calibri" w:hAnsi="Calibri"/>
        </w:rPr>
      </w:pPr>
    </w:p>
    <w:p w14:paraId="2D84C815" w14:textId="787FF462" w:rsidR="00C962BC" w:rsidRPr="00C962BC" w:rsidRDefault="00C962BC" w:rsidP="00C962BC">
      <w:pPr>
        <w:spacing w:line="276" w:lineRule="auto"/>
        <w:rPr>
          <w:rFonts w:ascii="Calibri" w:hAnsi="Calibri"/>
        </w:rPr>
      </w:pPr>
      <w:r w:rsidRPr="00C962BC">
        <w:rPr>
          <w:rFonts w:ascii="Calibri" w:hAnsi="Calibri"/>
        </w:rPr>
        <w:t xml:space="preserve">When we're making choices, this doesn't mean we don't talk to people. This doesn't mean we don't get feedback. The Bible is not teaching us to be dictatorial in our leadership. But we do need to be discerning. Sometimes the majority is </w:t>
      </w:r>
      <w:r w:rsidR="00CB7037">
        <w:rPr>
          <w:rFonts w:ascii="Calibri" w:hAnsi="Calibri"/>
        </w:rPr>
        <w:t>wrong</w:t>
      </w:r>
      <w:r w:rsidRPr="00C962BC">
        <w:rPr>
          <w:rFonts w:ascii="Calibri" w:hAnsi="Calibri"/>
        </w:rPr>
        <w:t xml:space="preserve">. </w:t>
      </w:r>
    </w:p>
    <w:p w14:paraId="59FC952F" w14:textId="77777777" w:rsidR="00C962BC" w:rsidRPr="00C962BC" w:rsidRDefault="00C962BC" w:rsidP="00C962BC">
      <w:pPr>
        <w:spacing w:line="276" w:lineRule="auto"/>
        <w:rPr>
          <w:rFonts w:ascii="Calibri" w:hAnsi="Calibri"/>
        </w:rPr>
      </w:pPr>
    </w:p>
    <w:p w14:paraId="49F417D2" w14:textId="77777777" w:rsidR="00C962BC" w:rsidRPr="00C962BC" w:rsidRDefault="00C962BC" w:rsidP="00C962BC">
      <w:pPr>
        <w:spacing w:line="276" w:lineRule="auto"/>
        <w:rPr>
          <w:rFonts w:ascii="Calibri" w:hAnsi="Calibri"/>
        </w:rPr>
      </w:pPr>
      <w:r w:rsidRPr="00C962BC">
        <w:rPr>
          <w:rFonts w:ascii="Calibri" w:hAnsi="Calibri"/>
        </w:rPr>
        <w:t xml:space="preserve">Where are my teenagers? I hope you're not making your moral choices based on what the majority says over at the local high school. Because the majority is not always right. Sometimes it's the minority report that we need to read. So just because the majority says this, that doesn't always mean that's the right thing. </w:t>
      </w:r>
    </w:p>
    <w:p w14:paraId="3442B4C6" w14:textId="77777777" w:rsidR="00C962BC" w:rsidRPr="00C962BC" w:rsidRDefault="00C962BC" w:rsidP="00C962BC">
      <w:pPr>
        <w:spacing w:line="276" w:lineRule="auto"/>
        <w:rPr>
          <w:rFonts w:ascii="Calibri" w:hAnsi="Calibri"/>
        </w:rPr>
      </w:pPr>
    </w:p>
    <w:p w14:paraId="7E1DCF77" w14:textId="77777777" w:rsidR="00C962BC" w:rsidRPr="00C962BC" w:rsidRDefault="00C962BC" w:rsidP="00C962BC">
      <w:pPr>
        <w:spacing w:line="276" w:lineRule="auto"/>
        <w:rPr>
          <w:rFonts w:ascii="Calibri" w:hAnsi="Calibri"/>
        </w:rPr>
      </w:pPr>
      <w:r w:rsidRPr="00C962BC">
        <w:rPr>
          <w:rFonts w:ascii="Calibri" w:hAnsi="Calibri"/>
        </w:rPr>
        <w:t xml:space="preserve">If you're a person of the Lord, and you love the Lord, and a person of God, speak up. Be like Caleb. Caleb says, “I am reading from a different script. I mean, God said we can take the land. </w:t>
      </w:r>
      <w:proofErr w:type="gramStart"/>
      <w:r w:rsidRPr="00C962BC">
        <w:rPr>
          <w:rFonts w:ascii="Calibri" w:hAnsi="Calibri"/>
        </w:rPr>
        <w:t>So</w:t>
      </w:r>
      <w:proofErr w:type="gramEnd"/>
      <w:r w:rsidRPr="00C962BC">
        <w:rPr>
          <w:rFonts w:ascii="Calibri" w:hAnsi="Calibri"/>
        </w:rPr>
        <w:t xml:space="preserve"> what's the problem, guys? Let's do it. Let's quit looking at ourselves. Let's get our eyes on the Lord instead of these obstacles. The glass is half full, it's not half empty.” </w:t>
      </w:r>
    </w:p>
    <w:p w14:paraId="58AD09A1" w14:textId="77777777" w:rsidR="00C962BC" w:rsidRPr="00C962BC" w:rsidRDefault="00C962BC" w:rsidP="00C962BC">
      <w:pPr>
        <w:spacing w:line="276" w:lineRule="auto"/>
        <w:rPr>
          <w:rFonts w:ascii="Calibri" w:hAnsi="Calibri"/>
        </w:rPr>
      </w:pPr>
    </w:p>
    <w:p w14:paraId="01575A02" w14:textId="77777777" w:rsidR="00C962BC" w:rsidRPr="00C962BC" w:rsidRDefault="00C962BC" w:rsidP="00C962BC">
      <w:pPr>
        <w:spacing w:line="276" w:lineRule="auto"/>
        <w:rPr>
          <w:rFonts w:ascii="Calibri" w:hAnsi="Calibri"/>
        </w:rPr>
      </w:pPr>
      <w:r w:rsidRPr="00C962BC">
        <w:rPr>
          <w:rFonts w:ascii="Calibri" w:hAnsi="Calibri"/>
        </w:rPr>
        <w:t>Our decisions should be made by the criteria of what has God said. Nothing else matters in your decision-making other than what does God want me to do? That's the number one question. That is the only question that we should be trying to answer. What does God say? What does God want? If we get that right, we don't have to worry about what everybody else in the office says, or the neighborhood, or even our own family. If we understand what God says.</w:t>
      </w:r>
    </w:p>
    <w:p w14:paraId="0F249D27" w14:textId="77777777" w:rsidR="00C962BC" w:rsidRPr="00C962BC" w:rsidRDefault="00C962BC" w:rsidP="00C962BC">
      <w:pPr>
        <w:spacing w:line="276" w:lineRule="auto"/>
        <w:rPr>
          <w:rFonts w:ascii="Calibri" w:hAnsi="Calibri"/>
        </w:rPr>
      </w:pPr>
    </w:p>
    <w:p w14:paraId="0AAD8AE8" w14:textId="4A367423" w:rsidR="00C962BC" w:rsidRPr="00C962BC" w:rsidRDefault="00C962BC" w:rsidP="00C962BC">
      <w:pPr>
        <w:spacing w:line="276" w:lineRule="auto"/>
        <w:rPr>
          <w:rFonts w:ascii="Calibri" w:hAnsi="Calibri"/>
        </w:rPr>
      </w:pPr>
      <w:r w:rsidRPr="00C962BC">
        <w:rPr>
          <w:rFonts w:ascii="Calibri" w:hAnsi="Calibri"/>
        </w:rPr>
        <w:t xml:space="preserve">A few years ago, Gena and I were going through some tough </w:t>
      </w:r>
      <w:proofErr w:type="gramStart"/>
      <w:r w:rsidRPr="00C962BC">
        <w:rPr>
          <w:rFonts w:ascii="Calibri" w:hAnsi="Calibri"/>
        </w:rPr>
        <w:t>times</w:t>
      </w:r>
      <w:proofErr w:type="gramEnd"/>
      <w:r w:rsidRPr="00C962BC">
        <w:rPr>
          <w:rFonts w:ascii="Calibri" w:hAnsi="Calibri"/>
        </w:rPr>
        <w:t xml:space="preserve"> and we were talking to one of our advisors. He’s a man of God, a good brother, who's given me a lot of counsel. He said, “Ryan, you're going through a tough time. Do not invest in real estate anymore. Don't do it.” I went out and I invested in four properties. It is truly one of the greatest decisions that we ever made. I'm just telling you guys. Sometimes there's people that mean well that will give you advice. We </w:t>
      </w:r>
      <w:proofErr w:type="gramStart"/>
      <w:r w:rsidRPr="00C962BC">
        <w:rPr>
          <w:rFonts w:ascii="Calibri" w:hAnsi="Calibri"/>
        </w:rPr>
        <w:t>have to</w:t>
      </w:r>
      <w:proofErr w:type="gramEnd"/>
      <w:r w:rsidRPr="00C962BC">
        <w:rPr>
          <w:rFonts w:ascii="Calibri" w:hAnsi="Calibri"/>
        </w:rPr>
        <w:t xml:space="preserve"> hear the voice of God. That's what matters. And no disrespect to our loved ones. But only we can discern what the Holy Spirit is saying in our life. </w:t>
      </w:r>
    </w:p>
    <w:p w14:paraId="3EB6ABED" w14:textId="77777777" w:rsidR="00C962BC" w:rsidRPr="00C962BC" w:rsidRDefault="00C962BC" w:rsidP="00C962BC">
      <w:pPr>
        <w:spacing w:line="276" w:lineRule="auto"/>
        <w:rPr>
          <w:rFonts w:ascii="Calibri" w:hAnsi="Calibri"/>
        </w:rPr>
      </w:pPr>
    </w:p>
    <w:p w14:paraId="00EE89CB" w14:textId="77777777" w:rsidR="00C962BC" w:rsidRPr="00C962BC" w:rsidRDefault="00C962BC" w:rsidP="00C962BC">
      <w:pPr>
        <w:spacing w:line="276" w:lineRule="auto"/>
        <w:rPr>
          <w:rFonts w:ascii="Calibri" w:hAnsi="Calibri"/>
        </w:rPr>
      </w:pPr>
      <w:r w:rsidRPr="00C962BC">
        <w:rPr>
          <w:rFonts w:ascii="Calibri" w:hAnsi="Calibri"/>
        </w:rPr>
        <w:t xml:space="preserve">Somebody asked me a question a few months ago. They came to church, “Pastor, do we need to buy this house?” I think they wanted me to tell them yes or no. And that wasn't my </w:t>
      </w:r>
      <w:proofErr w:type="gramStart"/>
      <w:r w:rsidRPr="00C962BC">
        <w:rPr>
          <w:rFonts w:ascii="Calibri" w:hAnsi="Calibri"/>
        </w:rPr>
        <w:t>answer, because</w:t>
      </w:r>
      <w:proofErr w:type="gramEnd"/>
      <w:r w:rsidRPr="00C962BC">
        <w:rPr>
          <w:rFonts w:ascii="Calibri" w:hAnsi="Calibri"/>
        </w:rPr>
        <w:t xml:space="preserve"> I don't know anything about their situation. </w:t>
      </w:r>
      <w:proofErr w:type="gramStart"/>
      <w:r w:rsidRPr="00C962BC">
        <w:rPr>
          <w:rFonts w:ascii="Calibri" w:hAnsi="Calibri"/>
        </w:rPr>
        <w:t>So</w:t>
      </w:r>
      <w:proofErr w:type="gramEnd"/>
      <w:r w:rsidRPr="00C962BC">
        <w:rPr>
          <w:rFonts w:ascii="Calibri" w:hAnsi="Calibri"/>
        </w:rPr>
        <w:t xml:space="preserve"> I'm not going to tell people stuff that I don't know the answer to. </w:t>
      </w:r>
    </w:p>
    <w:p w14:paraId="5A28CEB7" w14:textId="77777777" w:rsidR="00C962BC" w:rsidRPr="00C962BC" w:rsidRDefault="00C962BC" w:rsidP="00C962BC">
      <w:pPr>
        <w:spacing w:line="276" w:lineRule="auto"/>
        <w:rPr>
          <w:rFonts w:ascii="Calibri" w:hAnsi="Calibri"/>
        </w:rPr>
      </w:pPr>
    </w:p>
    <w:p w14:paraId="6A8F357F" w14:textId="77777777" w:rsidR="00C962BC" w:rsidRPr="00C962BC" w:rsidRDefault="00C962BC" w:rsidP="00C962BC">
      <w:pPr>
        <w:spacing w:line="276" w:lineRule="auto"/>
        <w:rPr>
          <w:rFonts w:ascii="Calibri" w:hAnsi="Calibri"/>
        </w:rPr>
      </w:pPr>
      <w:r w:rsidRPr="00C962BC">
        <w:rPr>
          <w:rFonts w:ascii="Calibri" w:hAnsi="Calibri"/>
        </w:rPr>
        <w:t xml:space="preserve">You </w:t>
      </w:r>
      <w:proofErr w:type="gramStart"/>
      <w:r w:rsidRPr="00C962BC">
        <w:rPr>
          <w:rFonts w:ascii="Calibri" w:hAnsi="Calibri"/>
        </w:rPr>
        <w:t>have to</w:t>
      </w:r>
      <w:proofErr w:type="gramEnd"/>
      <w:r w:rsidRPr="00C962BC">
        <w:rPr>
          <w:rFonts w:ascii="Calibri" w:hAnsi="Calibri"/>
        </w:rPr>
        <w:t xml:space="preserve"> discern some of those things for yourself. You </w:t>
      </w:r>
      <w:proofErr w:type="gramStart"/>
      <w:r w:rsidRPr="00C962BC">
        <w:rPr>
          <w:rFonts w:ascii="Calibri" w:hAnsi="Calibri"/>
        </w:rPr>
        <w:t>have to</w:t>
      </w:r>
      <w:proofErr w:type="gramEnd"/>
      <w:r w:rsidRPr="00C962BC">
        <w:rPr>
          <w:rFonts w:ascii="Calibri" w:hAnsi="Calibri"/>
        </w:rPr>
        <w:t xml:space="preserve"> get with God in His word. You </w:t>
      </w:r>
      <w:proofErr w:type="gramStart"/>
      <w:r w:rsidRPr="00C962BC">
        <w:rPr>
          <w:rFonts w:ascii="Calibri" w:hAnsi="Calibri"/>
        </w:rPr>
        <w:t>have to</w:t>
      </w:r>
      <w:proofErr w:type="gramEnd"/>
      <w:r w:rsidRPr="00C962BC">
        <w:rPr>
          <w:rFonts w:ascii="Calibri" w:hAnsi="Calibri"/>
        </w:rPr>
        <w:t xml:space="preserve"> listen to the dictates of the Holy Spirit of God. I can't tell you every single decision you need to make. We understand what the Ten Commandments are, we understand what the teachings of Jesus are from the Sermon on the Mount. I'm not even talking about that. I'm just talking about daily decisions today that are more subjective, that require discretion and discernment as a mature man or woman of God. We </w:t>
      </w:r>
      <w:proofErr w:type="gramStart"/>
      <w:r w:rsidRPr="00C962BC">
        <w:rPr>
          <w:rFonts w:ascii="Calibri" w:hAnsi="Calibri"/>
        </w:rPr>
        <w:t>have to</w:t>
      </w:r>
      <w:proofErr w:type="gramEnd"/>
      <w:r w:rsidRPr="00C962BC">
        <w:rPr>
          <w:rFonts w:ascii="Calibri" w:hAnsi="Calibri"/>
        </w:rPr>
        <w:t xml:space="preserve"> hear the voice of God. </w:t>
      </w:r>
    </w:p>
    <w:p w14:paraId="13042779" w14:textId="77777777" w:rsidR="00C962BC" w:rsidRPr="00C962BC" w:rsidRDefault="00C962BC" w:rsidP="00C962BC">
      <w:pPr>
        <w:spacing w:line="276" w:lineRule="auto"/>
        <w:rPr>
          <w:rFonts w:ascii="Calibri" w:hAnsi="Calibri"/>
        </w:rPr>
      </w:pPr>
    </w:p>
    <w:p w14:paraId="216B1ABC" w14:textId="77777777" w:rsidR="00C962BC" w:rsidRPr="00C962BC" w:rsidRDefault="00C962BC" w:rsidP="00C962BC">
      <w:pPr>
        <w:spacing w:line="276" w:lineRule="auto"/>
        <w:rPr>
          <w:rFonts w:ascii="Calibri" w:hAnsi="Calibri"/>
        </w:rPr>
      </w:pPr>
      <w:r w:rsidRPr="00C962BC">
        <w:rPr>
          <w:rFonts w:ascii="Calibri" w:hAnsi="Calibri"/>
        </w:rPr>
        <w:lastRenderedPageBreak/>
        <w:t xml:space="preserve">I want to encourage you, don't be afraid to be a contrarian. Don't be afraid to stand up and to be different. Don't be afraid to do what everybody else is not willing to do. </w:t>
      </w:r>
    </w:p>
    <w:p w14:paraId="24ED669B" w14:textId="77777777" w:rsidR="00C962BC" w:rsidRPr="00C962BC" w:rsidRDefault="00C962BC" w:rsidP="00C962BC">
      <w:pPr>
        <w:spacing w:line="276" w:lineRule="auto"/>
        <w:rPr>
          <w:rFonts w:ascii="Calibri" w:hAnsi="Calibri"/>
        </w:rPr>
      </w:pPr>
    </w:p>
    <w:p w14:paraId="428606A6" w14:textId="77777777" w:rsidR="00C962BC" w:rsidRPr="00C962BC" w:rsidRDefault="00C962BC" w:rsidP="00C962BC">
      <w:pPr>
        <w:spacing w:line="276" w:lineRule="auto"/>
        <w:rPr>
          <w:rFonts w:ascii="Calibri" w:hAnsi="Calibri"/>
        </w:rPr>
      </w:pPr>
      <w:r w:rsidRPr="00C962BC">
        <w:rPr>
          <w:rFonts w:ascii="Calibri" w:hAnsi="Calibri"/>
        </w:rPr>
        <w:t xml:space="preserve">This is the heart of Caleb and Joshua. It's beautiful to see. </w:t>
      </w:r>
    </w:p>
    <w:p w14:paraId="2AB9ECF1" w14:textId="77777777" w:rsidR="00C962BC" w:rsidRPr="00C962BC" w:rsidRDefault="00C962BC" w:rsidP="00C962BC">
      <w:pPr>
        <w:spacing w:line="276" w:lineRule="auto"/>
        <w:rPr>
          <w:rFonts w:ascii="Calibri" w:hAnsi="Calibri"/>
        </w:rPr>
      </w:pPr>
    </w:p>
    <w:p w14:paraId="39C39CD6" w14:textId="77777777" w:rsidR="00C962BC" w:rsidRPr="00C962BC" w:rsidRDefault="00C962BC" w:rsidP="00C962BC">
      <w:pPr>
        <w:spacing w:line="276" w:lineRule="auto"/>
        <w:rPr>
          <w:rFonts w:ascii="Calibri" w:hAnsi="Calibri"/>
        </w:rPr>
      </w:pPr>
      <w:r w:rsidRPr="00C962BC">
        <w:rPr>
          <w:rFonts w:ascii="Calibri" w:hAnsi="Calibri"/>
        </w:rPr>
        <w:t>Now let me give you some reminders as you're thinking about some contrarian decisions. Remember this:</w:t>
      </w:r>
    </w:p>
    <w:p w14:paraId="20649BEE" w14:textId="77777777" w:rsidR="00C962BC" w:rsidRPr="00C962BC" w:rsidRDefault="00C962BC" w:rsidP="00C962BC">
      <w:pPr>
        <w:spacing w:line="276" w:lineRule="auto"/>
        <w:rPr>
          <w:rFonts w:ascii="Calibri" w:hAnsi="Calibri"/>
          <w:i/>
          <w:iCs/>
        </w:rPr>
      </w:pPr>
    </w:p>
    <w:p w14:paraId="4EBEB94D" w14:textId="77777777" w:rsidR="00C962BC" w:rsidRPr="00C962BC" w:rsidRDefault="00C962BC" w:rsidP="00C962BC">
      <w:pPr>
        <w:spacing w:line="276" w:lineRule="auto"/>
        <w:rPr>
          <w:rFonts w:ascii="Calibri" w:hAnsi="Calibri"/>
          <w:i/>
          <w:iCs/>
        </w:rPr>
      </w:pPr>
      <w:r w:rsidRPr="00C962BC">
        <w:rPr>
          <w:rFonts w:ascii="Calibri" w:hAnsi="Calibri"/>
          <w:i/>
          <w:iCs/>
        </w:rPr>
        <w:t>GOD IS FOR ME</w:t>
      </w:r>
    </w:p>
    <w:p w14:paraId="05D78F86" w14:textId="77777777" w:rsidR="00C962BC" w:rsidRPr="00C962BC" w:rsidRDefault="00C962BC" w:rsidP="00C962BC">
      <w:pPr>
        <w:spacing w:line="276" w:lineRule="auto"/>
        <w:rPr>
          <w:rFonts w:ascii="Calibri" w:hAnsi="Calibri"/>
        </w:rPr>
      </w:pPr>
    </w:p>
    <w:p w14:paraId="39A9C545" w14:textId="77777777" w:rsidR="00C962BC" w:rsidRPr="00C962BC" w:rsidRDefault="00C962BC" w:rsidP="00C962BC">
      <w:pPr>
        <w:spacing w:line="276" w:lineRule="auto"/>
        <w:rPr>
          <w:rFonts w:ascii="Calibri" w:hAnsi="Calibri"/>
        </w:rPr>
      </w:pPr>
      <w:r w:rsidRPr="00C962BC">
        <w:rPr>
          <w:rFonts w:ascii="Calibri" w:hAnsi="Calibri"/>
        </w:rPr>
        <w:t>“What then shall we say to these things? If God is for us, who can be against us?” (Romans 8:31).</w:t>
      </w:r>
    </w:p>
    <w:p w14:paraId="4101CDBF" w14:textId="77777777" w:rsidR="00C962BC" w:rsidRPr="00C962BC" w:rsidRDefault="00C962BC" w:rsidP="00C962BC">
      <w:pPr>
        <w:spacing w:line="276" w:lineRule="auto"/>
        <w:rPr>
          <w:rFonts w:ascii="Calibri" w:hAnsi="Calibri"/>
        </w:rPr>
      </w:pPr>
    </w:p>
    <w:p w14:paraId="7D3EDE84" w14:textId="77777777" w:rsidR="00C962BC" w:rsidRPr="00C962BC" w:rsidRDefault="00C962BC" w:rsidP="00C962BC">
      <w:pPr>
        <w:spacing w:line="276" w:lineRule="auto"/>
        <w:rPr>
          <w:rFonts w:ascii="Calibri" w:hAnsi="Calibri"/>
        </w:rPr>
      </w:pPr>
      <w:r w:rsidRPr="00C962BC">
        <w:rPr>
          <w:rFonts w:ascii="Calibri" w:hAnsi="Calibri"/>
        </w:rPr>
        <w:t xml:space="preserve">I know you're putting your neck on the line, but God is for you. </w:t>
      </w:r>
    </w:p>
    <w:p w14:paraId="6FEB6EC1" w14:textId="77777777" w:rsidR="00C962BC" w:rsidRPr="00C962BC" w:rsidRDefault="00C962BC" w:rsidP="00C962BC">
      <w:pPr>
        <w:spacing w:line="276" w:lineRule="auto"/>
        <w:rPr>
          <w:rFonts w:ascii="Calibri" w:hAnsi="Calibri"/>
        </w:rPr>
      </w:pPr>
    </w:p>
    <w:p w14:paraId="3604C53F" w14:textId="77777777" w:rsidR="00C962BC" w:rsidRPr="00C962BC" w:rsidRDefault="00C962BC" w:rsidP="00C962BC">
      <w:pPr>
        <w:spacing w:line="276" w:lineRule="auto"/>
        <w:rPr>
          <w:rFonts w:ascii="Calibri" w:hAnsi="Calibri"/>
          <w:i/>
          <w:iCs/>
        </w:rPr>
      </w:pPr>
      <w:r w:rsidRPr="00C962BC">
        <w:rPr>
          <w:rFonts w:ascii="Calibri" w:hAnsi="Calibri"/>
          <w:i/>
          <w:iCs/>
        </w:rPr>
        <w:t>GOD IS IN ME</w:t>
      </w:r>
    </w:p>
    <w:p w14:paraId="700FC159" w14:textId="77777777" w:rsidR="00C962BC" w:rsidRPr="00C962BC" w:rsidRDefault="00C962BC" w:rsidP="00C962BC">
      <w:pPr>
        <w:spacing w:line="276" w:lineRule="auto"/>
        <w:rPr>
          <w:rFonts w:ascii="Calibri" w:hAnsi="Calibri"/>
        </w:rPr>
      </w:pPr>
    </w:p>
    <w:p w14:paraId="27796DC4" w14:textId="77777777" w:rsidR="00C962BC" w:rsidRPr="00C962BC" w:rsidRDefault="00C962BC" w:rsidP="00C962BC">
      <w:pPr>
        <w:spacing w:line="276" w:lineRule="auto"/>
        <w:rPr>
          <w:rFonts w:ascii="Calibri" w:hAnsi="Calibri"/>
        </w:rPr>
      </w:pPr>
      <w:r w:rsidRPr="00C962BC">
        <w:rPr>
          <w:rFonts w:ascii="Calibri" w:hAnsi="Calibri"/>
        </w:rPr>
        <w:t>“Christ in you, the hope of glory” (Colossians 1:27).</w:t>
      </w:r>
    </w:p>
    <w:p w14:paraId="7874CA8C" w14:textId="77777777" w:rsidR="00C962BC" w:rsidRPr="00C962BC" w:rsidRDefault="00C962BC" w:rsidP="00C962BC">
      <w:pPr>
        <w:spacing w:line="276" w:lineRule="auto"/>
        <w:rPr>
          <w:rFonts w:ascii="Calibri" w:hAnsi="Calibri"/>
        </w:rPr>
      </w:pPr>
    </w:p>
    <w:p w14:paraId="338B4E9A" w14:textId="77777777" w:rsidR="00C962BC" w:rsidRPr="00C962BC" w:rsidRDefault="00C962BC" w:rsidP="00C962BC">
      <w:pPr>
        <w:spacing w:line="276" w:lineRule="auto"/>
        <w:rPr>
          <w:rFonts w:ascii="Calibri" w:hAnsi="Calibri"/>
        </w:rPr>
      </w:pPr>
      <w:proofErr w:type="gramStart"/>
      <w:r w:rsidRPr="00C962BC">
        <w:rPr>
          <w:rFonts w:ascii="Calibri" w:hAnsi="Calibri"/>
        </w:rPr>
        <w:t>So</w:t>
      </w:r>
      <w:proofErr w:type="gramEnd"/>
      <w:r w:rsidRPr="00C962BC">
        <w:rPr>
          <w:rFonts w:ascii="Calibri" w:hAnsi="Calibri"/>
        </w:rPr>
        <w:t xml:space="preserve"> you got you got the fact that God is for me, you got the fact that God is in me. And you got a third thing going for you today:</w:t>
      </w:r>
    </w:p>
    <w:p w14:paraId="02533999" w14:textId="77777777" w:rsidR="00C962BC" w:rsidRPr="00C962BC" w:rsidRDefault="00C962BC" w:rsidP="00C962BC">
      <w:pPr>
        <w:spacing w:line="276" w:lineRule="auto"/>
        <w:rPr>
          <w:rFonts w:ascii="Calibri" w:hAnsi="Calibri"/>
        </w:rPr>
      </w:pPr>
    </w:p>
    <w:p w14:paraId="4DD55947" w14:textId="77777777" w:rsidR="00C962BC" w:rsidRPr="00C962BC" w:rsidRDefault="00C962BC" w:rsidP="00C962BC">
      <w:pPr>
        <w:spacing w:line="276" w:lineRule="auto"/>
        <w:rPr>
          <w:rFonts w:ascii="Calibri" w:hAnsi="Calibri"/>
          <w:i/>
          <w:iCs/>
        </w:rPr>
      </w:pPr>
      <w:r w:rsidRPr="00C962BC">
        <w:rPr>
          <w:rFonts w:ascii="Calibri" w:hAnsi="Calibri"/>
          <w:i/>
          <w:iCs/>
        </w:rPr>
        <w:t>GOD IS WITH ME</w:t>
      </w:r>
    </w:p>
    <w:p w14:paraId="0CCEE991" w14:textId="77777777" w:rsidR="00C962BC" w:rsidRPr="00C962BC" w:rsidRDefault="00C962BC" w:rsidP="00C962BC">
      <w:pPr>
        <w:spacing w:line="276" w:lineRule="auto"/>
        <w:rPr>
          <w:rFonts w:ascii="Calibri" w:hAnsi="Calibri"/>
        </w:rPr>
      </w:pPr>
    </w:p>
    <w:p w14:paraId="78E311F3" w14:textId="77777777" w:rsidR="00C962BC" w:rsidRPr="00C962BC" w:rsidRDefault="00C962BC" w:rsidP="00C962BC">
      <w:pPr>
        <w:spacing w:line="276" w:lineRule="auto"/>
        <w:rPr>
          <w:rFonts w:ascii="Calibri" w:hAnsi="Calibri"/>
        </w:rPr>
      </w:pPr>
      <w:r w:rsidRPr="00C962BC">
        <w:rPr>
          <w:rFonts w:ascii="Calibri" w:hAnsi="Calibri"/>
        </w:rPr>
        <w:t>“The LORD is with me; I will not be afraid” (Psalm 118:6).</w:t>
      </w:r>
    </w:p>
    <w:p w14:paraId="3A3492E9" w14:textId="77777777" w:rsidR="00C962BC" w:rsidRPr="00C962BC" w:rsidRDefault="00C962BC" w:rsidP="00C962BC">
      <w:pPr>
        <w:spacing w:line="276" w:lineRule="auto"/>
        <w:rPr>
          <w:rFonts w:ascii="Calibri" w:hAnsi="Calibri"/>
        </w:rPr>
      </w:pPr>
    </w:p>
    <w:p w14:paraId="0DF4C366" w14:textId="77777777" w:rsidR="00C962BC" w:rsidRPr="00C962BC" w:rsidRDefault="00C962BC" w:rsidP="00C962BC">
      <w:pPr>
        <w:spacing w:line="276" w:lineRule="auto"/>
        <w:rPr>
          <w:rFonts w:ascii="Calibri" w:hAnsi="Calibri"/>
        </w:rPr>
      </w:pPr>
      <w:r w:rsidRPr="00C962BC">
        <w:rPr>
          <w:rFonts w:ascii="Calibri" w:hAnsi="Calibri"/>
        </w:rPr>
        <w:t xml:space="preserve">Caleb and Joshua, I think got this. The other ten, well, not so much. </w:t>
      </w:r>
    </w:p>
    <w:p w14:paraId="01F8CFDD" w14:textId="77777777" w:rsidR="00C962BC" w:rsidRPr="00C962BC" w:rsidRDefault="00C962BC" w:rsidP="00C962BC">
      <w:pPr>
        <w:spacing w:line="276" w:lineRule="auto"/>
        <w:rPr>
          <w:rFonts w:ascii="Calibri" w:hAnsi="Calibri"/>
        </w:rPr>
      </w:pPr>
    </w:p>
    <w:p w14:paraId="414B006A" w14:textId="77777777" w:rsidR="00C962BC" w:rsidRPr="00C962BC" w:rsidRDefault="00C962BC" w:rsidP="00C962BC">
      <w:pPr>
        <w:spacing w:line="276" w:lineRule="auto"/>
        <w:rPr>
          <w:rFonts w:ascii="Calibri" w:hAnsi="Calibri"/>
        </w:rPr>
      </w:pPr>
      <w:r w:rsidRPr="00C962BC">
        <w:rPr>
          <w:rFonts w:ascii="Calibri" w:hAnsi="Calibri"/>
        </w:rPr>
        <w:t xml:space="preserve">A lot of people say, “Believe in yourself.” I'll tell you, when you're making hard decisions, you need to believe in God. Because when you're weak, you're strong. When you're weak, you're strong. When you don't know what to do, but God has put a vision in your heart. When God has spoken into your life, you got to do it. </w:t>
      </w:r>
    </w:p>
    <w:p w14:paraId="755BC603" w14:textId="77777777" w:rsidR="00C962BC" w:rsidRPr="00C962BC" w:rsidRDefault="00C962BC" w:rsidP="00C962BC">
      <w:pPr>
        <w:spacing w:line="276" w:lineRule="auto"/>
        <w:rPr>
          <w:rFonts w:ascii="Calibri" w:hAnsi="Calibri"/>
        </w:rPr>
      </w:pPr>
    </w:p>
    <w:p w14:paraId="5CC85A53" w14:textId="77777777" w:rsidR="00C962BC" w:rsidRPr="00C962BC" w:rsidRDefault="00C962BC" w:rsidP="00C962BC">
      <w:pPr>
        <w:spacing w:line="276" w:lineRule="auto"/>
        <w:rPr>
          <w:rFonts w:ascii="Calibri" w:hAnsi="Calibri"/>
        </w:rPr>
      </w:pPr>
      <w:r w:rsidRPr="00C962BC">
        <w:rPr>
          <w:rFonts w:ascii="Calibri" w:hAnsi="Calibri"/>
        </w:rPr>
        <w:t xml:space="preserve">When we were thinking about starting Edge Church, I had plenty of people tell me, “Don't do it. Don't start the church.” We </w:t>
      </w:r>
      <w:proofErr w:type="gramStart"/>
      <w:r w:rsidRPr="00C962BC">
        <w:rPr>
          <w:rFonts w:ascii="Calibri" w:hAnsi="Calibri"/>
        </w:rPr>
        <w:t>have to</w:t>
      </w:r>
      <w:proofErr w:type="gramEnd"/>
      <w:r w:rsidRPr="00C962BC">
        <w:rPr>
          <w:rFonts w:ascii="Calibri" w:hAnsi="Calibri"/>
        </w:rPr>
        <w:t xml:space="preserve"> discern what God wants us to do. We </w:t>
      </w:r>
      <w:proofErr w:type="gramStart"/>
      <w:r w:rsidRPr="00C962BC">
        <w:rPr>
          <w:rFonts w:ascii="Calibri" w:hAnsi="Calibri"/>
        </w:rPr>
        <w:t>have to</w:t>
      </w:r>
      <w:proofErr w:type="gramEnd"/>
      <w:r w:rsidRPr="00C962BC">
        <w:rPr>
          <w:rFonts w:ascii="Calibri" w:hAnsi="Calibri"/>
        </w:rPr>
        <w:t xml:space="preserve"> do it. </w:t>
      </w:r>
    </w:p>
    <w:p w14:paraId="0D3DF819" w14:textId="77777777" w:rsidR="00C962BC" w:rsidRPr="00C962BC" w:rsidRDefault="00C962BC" w:rsidP="00C962BC">
      <w:pPr>
        <w:spacing w:line="276" w:lineRule="auto"/>
        <w:rPr>
          <w:rFonts w:ascii="Calibri" w:hAnsi="Calibri"/>
        </w:rPr>
      </w:pPr>
    </w:p>
    <w:p w14:paraId="1D6397AC" w14:textId="77777777" w:rsidR="00C962BC" w:rsidRPr="00C962BC" w:rsidRDefault="00C962BC" w:rsidP="00C962BC">
      <w:pPr>
        <w:spacing w:line="276" w:lineRule="auto"/>
        <w:rPr>
          <w:rFonts w:ascii="Calibri" w:hAnsi="Calibri"/>
        </w:rPr>
      </w:pPr>
      <w:r w:rsidRPr="00C962BC">
        <w:rPr>
          <w:rFonts w:ascii="Calibri" w:hAnsi="Calibri"/>
        </w:rPr>
        <w:lastRenderedPageBreak/>
        <w:t xml:space="preserve">The Canaanites were </w:t>
      </w:r>
      <w:proofErr w:type="gramStart"/>
      <w:r w:rsidRPr="00C962BC">
        <w:rPr>
          <w:rFonts w:ascii="Calibri" w:hAnsi="Calibri"/>
        </w:rPr>
        <w:t>bigger</w:t>
      </w:r>
      <w:proofErr w:type="gramEnd"/>
      <w:r w:rsidRPr="00C962BC">
        <w:rPr>
          <w:rFonts w:ascii="Calibri" w:hAnsi="Calibri"/>
        </w:rPr>
        <w:t xml:space="preserve"> and they were better. And the Israelites were filled with fear. But God was for them. God was with them. Don't take God out of the equation. </w:t>
      </w:r>
    </w:p>
    <w:p w14:paraId="10BE6AFE" w14:textId="77777777" w:rsidR="00C962BC" w:rsidRPr="00C962BC" w:rsidRDefault="00C962BC" w:rsidP="00C962BC">
      <w:pPr>
        <w:spacing w:line="276" w:lineRule="auto"/>
        <w:rPr>
          <w:rFonts w:ascii="Calibri" w:hAnsi="Calibri"/>
        </w:rPr>
      </w:pPr>
    </w:p>
    <w:p w14:paraId="741B4D04" w14:textId="77777777" w:rsidR="00C962BC" w:rsidRPr="00C962BC" w:rsidRDefault="00C962BC" w:rsidP="00C962BC">
      <w:pPr>
        <w:spacing w:line="276" w:lineRule="auto"/>
        <w:rPr>
          <w:rFonts w:ascii="Calibri" w:hAnsi="Calibri"/>
        </w:rPr>
      </w:pPr>
      <w:r w:rsidRPr="00C962BC">
        <w:rPr>
          <w:rFonts w:ascii="Calibri" w:hAnsi="Calibri"/>
        </w:rPr>
        <w:t>But there's a third thing I want you to see here today. If you're going to overcome obstacles and challenges, you can’t be:</w:t>
      </w:r>
    </w:p>
    <w:p w14:paraId="56667BE0" w14:textId="77777777" w:rsidR="00C962BC" w:rsidRPr="00C962BC" w:rsidRDefault="00C962BC" w:rsidP="00C962BC">
      <w:pPr>
        <w:spacing w:line="276" w:lineRule="auto"/>
        <w:rPr>
          <w:rFonts w:ascii="Calibri" w:hAnsi="Calibri"/>
        </w:rPr>
      </w:pPr>
    </w:p>
    <w:p w14:paraId="34AB3018" w14:textId="77777777" w:rsidR="00C962BC" w:rsidRPr="00C962BC" w:rsidRDefault="00C962BC" w:rsidP="00C962BC">
      <w:pPr>
        <w:spacing w:line="276" w:lineRule="auto"/>
        <w:rPr>
          <w:rFonts w:ascii="Calibri" w:hAnsi="Calibri"/>
          <w:b/>
          <w:bCs/>
        </w:rPr>
      </w:pPr>
      <w:r w:rsidRPr="00C962BC">
        <w:rPr>
          <w:rFonts w:ascii="Calibri" w:hAnsi="Calibri"/>
          <w:b/>
          <w:bCs/>
        </w:rPr>
        <w:t>3. Living in the past.</w:t>
      </w:r>
    </w:p>
    <w:p w14:paraId="2660DBE4" w14:textId="77777777" w:rsidR="00C962BC" w:rsidRPr="00C962BC" w:rsidRDefault="00C962BC" w:rsidP="00C962BC">
      <w:pPr>
        <w:spacing w:line="276" w:lineRule="auto"/>
        <w:rPr>
          <w:rFonts w:ascii="Calibri" w:hAnsi="Calibri"/>
        </w:rPr>
      </w:pPr>
    </w:p>
    <w:p w14:paraId="6CE08521" w14:textId="77777777" w:rsidR="00C962BC" w:rsidRPr="00C962BC" w:rsidRDefault="00C962BC" w:rsidP="00C962BC">
      <w:pPr>
        <w:spacing w:line="276" w:lineRule="auto"/>
        <w:rPr>
          <w:rFonts w:ascii="Calibri" w:hAnsi="Calibri"/>
        </w:rPr>
      </w:pPr>
      <w:r w:rsidRPr="00C962BC">
        <w:rPr>
          <w:rFonts w:ascii="Calibri" w:hAnsi="Calibri"/>
        </w:rPr>
        <w:t xml:space="preserve">“Then the whole community broke into loud cries, and the people wept that night. All the Israelites complained about Moses and Aaron” (Numbers 14:1-2). </w:t>
      </w:r>
    </w:p>
    <w:p w14:paraId="7C6031E1" w14:textId="77777777" w:rsidR="00C962BC" w:rsidRPr="00C962BC" w:rsidRDefault="00C962BC" w:rsidP="00C962BC">
      <w:pPr>
        <w:spacing w:line="276" w:lineRule="auto"/>
        <w:rPr>
          <w:rFonts w:ascii="Calibri" w:hAnsi="Calibri"/>
        </w:rPr>
      </w:pPr>
    </w:p>
    <w:p w14:paraId="11667E5A" w14:textId="77777777" w:rsidR="00C962BC" w:rsidRPr="00C962BC" w:rsidRDefault="00C962BC" w:rsidP="00C962BC">
      <w:pPr>
        <w:spacing w:line="276" w:lineRule="auto"/>
        <w:rPr>
          <w:rFonts w:ascii="Calibri" w:hAnsi="Calibri"/>
        </w:rPr>
      </w:pPr>
      <w:proofErr w:type="gramStart"/>
      <w:r w:rsidRPr="00C962BC">
        <w:rPr>
          <w:rFonts w:ascii="Calibri" w:hAnsi="Calibri"/>
        </w:rPr>
        <w:t>So</w:t>
      </w:r>
      <w:proofErr w:type="gramEnd"/>
      <w:r w:rsidRPr="00C962BC">
        <w:rPr>
          <w:rFonts w:ascii="Calibri" w:hAnsi="Calibri"/>
        </w:rPr>
        <w:t xml:space="preserve"> the people are freaking out. There is a full-blown panic attack in the camp of the people of God and the people are complaining about Moses and Aaron. Now wait. Who was the one that went to Pharaoh and said, “Let my people go”? It was Moses. It wasn't that long ago. And now people want to kill him. This is Moses and his sidekick, brother Aaron's fault. </w:t>
      </w:r>
    </w:p>
    <w:p w14:paraId="2409EEAE" w14:textId="77777777" w:rsidR="00C962BC" w:rsidRPr="00C962BC" w:rsidRDefault="00C962BC" w:rsidP="00C962BC">
      <w:pPr>
        <w:spacing w:line="276" w:lineRule="auto"/>
        <w:rPr>
          <w:rFonts w:ascii="Calibri" w:hAnsi="Calibri"/>
        </w:rPr>
      </w:pPr>
    </w:p>
    <w:p w14:paraId="2C165497" w14:textId="77777777" w:rsidR="00C962BC" w:rsidRPr="00C962BC" w:rsidRDefault="00C962BC" w:rsidP="00C962BC">
      <w:pPr>
        <w:spacing w:line="276" w:lineRule="auto"/>
        <w:rPr>
          <w:rFonts w:ascii="Calibri" w:hAnsi="Calibri"/>
        </w:rPr>
      </w:pPr>
      <w:r w:rsidRPr="00C962BC">
        <w:rPr>
          <w:rFonts w:ascii="Calibri" w:hAnsi="Calibri"/>
        </w:rPr>
        <w:t xml:space="preserve">“And the whole community told them, ‘If only we had died in the land of Egypt, or if only we had died in this wilderness! Why is the Lord bringing us into this land to die by the sword? Our wives and children will become plunder. Wouldn’t it be better for us to go back to Egypt?’ </w:t>
      </w:r>
      <w:proofErr w:type="gramStart"/>
      <w:r w:rsidRPr="00C962BC">
        <w:rPr>
          <w:rFonts w:ascii="Calibri" w:hAnsi="Calibri"/>
        </w:rPr>
        <w:t>So</w:t>
      </w:r>
      <w:proofErr w:type="gramEnd"/>
      <w:r w:rsidRPr="00C962BC">
        <w:rPr>
          <w:rFonts w:ascii="Calibri" w:hAnsi="Calibri"/>
        </w:rPr>
        <w:t xml:space="preserve"> they said to one another, ‘Let’s appoint a leader and go back to Egypt’” (Numbers 14:2-4).</w:t>
      </w:r>
    </w:p>
    <w:p w14:paraId="6FB7F45A" w14:textId="77777777" w:rsidR="00C962BC" w:rsidRPr="00C962BC" w:rsidRDefault="00C962BC" w:rsidP="00C962BC">
      <w:pPr>
        <w:spacing w:line="276" w:lineRule="auto"/>
        <w:rPr>
          <w:rFonts w:ascii="Calibri" w:hAnsi="Calibri"/>
        </w:rPr>
      </w:pPr>
    </w:p>
    <w:p w14:paraId="7F26162E" w14:textId="77777777" w:rsidR="00C962BC" w:rsidRPr="00C962BC" w:rsidRDefault="00C962BC" w:rsidP="00C962BC">
      <w:pPr>
        <w:spacing w:line="276" w:lineRule="auto"/>
        <w:rPr>
          <w:rFonts w:ascii="Calibri" w:hAnsi="Calibri"/>
        </w:rPr>
      </w:pPr>
      <w:r w:rsidRPr="00C962BC">
        <w:rPr>
          <w:rFonts w:ascii="Calibri" w:hAnsi="Calibri"/>
        </w:rPr>
        <w:t xml:space="preserve">Whoa! Wait. Would somebody pump the brakes for just a minute! The land of milk and honey is within eyesight. God has said, “I'm going to give it to you.” And what do the people do? “We want to go back to Egypt.” You know why people do that? Because many times we live in the past instead of embracing the present. All they had ever known </w:t>
      </w:r>
      <w:proofErr w:type="gramStart"/>
      <w:r w:rsidRPr="00C962BC">
        <w:rPr>
          <w:rFonts w:ascii="Calibri" w:hAnsi="Calibri"/>
        </w:rPr>
        <w:t>was be</w:t>
      </w:r>
      <w:proofErr w:type="gramEnd"/>
      <w:r w:rsidRPr="00C962BC">
        <w:rPr>
          <w:rFonts w:ascii="Calibri" w:hAnsi="Calibri"/>
        </w:rPr>
        <w:t xml:space="preserve"> a slave. Have somebody else tell you what to do. Be disrespected, be oppressed. </w:t>
      </w:r>
    </w:p>
    <w:p w14:paraId="732DDBB8" w14:textId="77777777" w:rsidR="00C962BC" w:rsidRPr="00C962BC" w:rsidRDefault="00C962BC" w:rsidP="00C962BC">
      <w:pPr>
        <w:spacing w:line="276" w:lineRule="auto"/>
        <w:rPr>
          <w:rFonts w:ascii="Calibri" w:hAnsi="Calibri"/>
        </w:rPr>
      </w:pPr>
    </w:p>
    <w:p w14:paraId="4153092C" w14:textId="77777777" w:rsidR="00C962BC" w:rsidRPr="00C962BC" w:rsidRDefault="00C962BC" w:rsidP="00C962BC">
      <w:pPr>
        <w:spacing w:line="276" w:lineRule="auto"/>
        <w:rPr>
          <w:rFonts w:ascii="Calibri" w:hAnsi="Calibri"/>
        </w:rPr>
      </w:pPr>
      <w:r w:rsidRPr="00C962BC">
        <w:rPr>
          <w:rFonts w:ascii="Calibri" w:hAnsi="Calibri"/>
        </w:rPr>
        <w:t xml:space="preserve">Sometimes when you’ve lived in the land of oppression for so long, you don't even know </w:t>
      </w:r>
      <w:proofErr w:type="gramStart"/>
      <w:r w:rsidRPr="00C962BC">
        <w:rPr>
          <w:rFonts w:ascii="Calibri" w:hAnsi="Calibri"/>
        </w:rPr>
        <w:t>how to walk in</w:t>
      </w:r>
      <w:proofErr w:type="gramEnd"/>
      <w:r w:rsidRPr="00C962BC">
        <w:rPr>
          <w:rFonts w:ascii="Calibri" w:hAnsi="Calibri"/>
        </w:rPr>
        <w:t xml:space="preserve"> freedom. </w:t>
      </w:r>
      <w:proofErr w:type="gramStart"/>
      <w:r w:rsidRPr="00C962BC">
        <w:rPr>
          <w:rFonts w:ascii="Calibri" w:hAnsi="Calibri"/>
        </w:rPr>
        <w:t>So</w:t>
      </w:r>
      <w:proofErr w:type="gramEnd"/>
      <w:r w:rsidRPr="00C962BC">
        <w:rPr>
          <w:rFonts w:ascii="Calibri" w:hAnsi="Calibri"/>
        </w:rPr>
        <w:t xml:space="preserve"> when you get stressed, you go back to oppression. That's why people go back to addictions over and </w:t>
      </w:r>
      <w:proofErr w:type="gramStart"/>
      <w:r w:rsidRPr="00C962BC">
        <w:rPr>
          <w:rFonts w:ascii="Calibri" w:hAnsi="Calibri"/>
        </w:rPr>
        <w:t>over and over again</w:t>
      </w:r>
      <w:proofErr w:type="gramEnd"/>
      <w:r w:rsidRPr="00C962BC">
        <w:rPr>
          <w:rFonts w:ascii="Calibri" w:hAnsi="Calibri"/>
        </w:rPr>
        <w:t xml:space="preserve">. People live in the past. “I'm stressed, I'm anxious. I don't know what to do. What have I done in the past? Well, I'm just going to go drink all the time. I'm going to go back to the drugs because that's what I know.” </w:t>
      </w:r>
    </w:p>
    <w:p w14:paraId="2993A30B" w14:textId="77777777" w:rsidR="00C962BC" w:rsidRPr="00C962BC" w:rsidRDefault="00C962BC" w:rsidP="00C962BC">
      <w:pPr>
        <w:spacing w:line="276" w:lineRule="auto"/>
        <w:rPr>
          <w:rFonts w:ascii="Calibri" w:hAnsi="Calibri"/>
        </w:rPr>
      </w:pPr>
    </w:p>
    <w:p w14:paraId="1FE2B078" w14:textId="77777777" w:rsidR="00C962BC" w:rsidRPr="00C962BC" w:rsidRDefault="00C962BC" w:rsidP="00C962BC">
      <w:pPr>
        <w:spacing w:line="276" w:lineRule="auto"/>
        <w:rPr>
          <w:rFonts w:ascii="Calibri" w:hAnsi="Calibri"/>
        </w:rPr>
      </w:pPr>
      <w:r w:rsidRPr="00C962BC">
        <w:rPr>
          <w:rFonts w:ascii="Calibri" w:hAnsi="Calibri"/>
        </w:rPr>
        <w:t xml:space="preserve">One of the greatest enemies to us embracing that land flowing with milk and honey, the place of abundance, the place of blessing is because we want to go back to Egypt. We'd rather live in the land of oppression. “I've never had a good marriage before. I'll never have a good marriage. Everybody in my family is divorced. Or they just kind of try to stick it out of there miserable. So </w:t>
      </w:r>
      <w:r w:rsidRPr="00C962BC">
        <w:rPr>
          <w:rFonts w:ascii="Calibri" w:hAnsi="Calibri"/>
        </w:rPr>
        <w:lastRenderedPageBreak/>
        <w:t>that's all I know.” And we want to go back. We're walking backwards. I want to go back to Egypt.</w:t>
      </w:r>
    </w:p>
    <w:p w14:paraId="5698AC68" w14:textId="77777777" w:rsidR="00C962BC" w:rsidRPr="00C962BC" w:rsidRDefault="00C962BC" w:rsidP="00C962BC">
      <w:pPr>
        <w:spacing w:line="276" w:lineRule="auto"/>
        <w:rPr>
          <w:rFonts w:ascii="Calibri" w:hAnsi="Calibri"/>
        </w:rPr>
      </w:pPr>
    </w:p>
    <w:p w14:paraId="3A1AF031" w14:textId="77777777" w:rsidR="00C962BC" w:rsidRPr="00C962BC" w:rsidRDefault="00C962BC" w:rsidP="00C962BC">
      <w:pPr>
        <w:spacing w:line="276" w:lineRule="auto"/>
        <w:rPr>
          <w:rFonts w:ascii="Calibri" w:hAnsi="Calibri"/>
        </w:rPr>
      </w:pPr>
      <w:r w:rsidRPr="00C962BC">
        <w:rPr>
          <w:rFonts w:ascii="Calibri" w:hAnsi="Calibri"/>
        </w:rPr>
        <w:t xml:space="preserve">It wasn't because Egypt was a good place. It was just because that was what was comfortable. </w:t>
      </w:r>
    </w:p>
    <w:p w14:paraId="367D5C8C" w14:textId="77777777" w:rsidR="00C962BC" w:rsidRPr="00C962BC" w:rsidRDefault="00C962BC" w:rsidP="00C962BC">
      <w:pPr>
        <w:spacing w:line="276" w:lineRule="auto"/>
        <w:rPr>
          <w:rFonts w:ascii="Calibri" w:hAnsi="Calibri"/>
        </w:rPr>
      </w:pPr>
    </w:p>
    <w:p w14:paraId="02542B0C" w14:textId="77777777" w:rsidR="00C962BC" w:rsidRPr="00C962BC" w:rsidRDefault="00C962BC" w:rsidP="00C962BC">
      <w:pPr>
        <w:spacing w:line="276" w:lineRule="auto"/>
        <w:rPr>
          <w:rFonts w:ascii="Calibri" w:hAnsi="Calibri"/>
        </w:rPr>
      </w:pPr>
      <w:r w:rsidRPr="00C962BC">
        <w:rPr>
          <w:rFonts w:ascii="Calibri" w:hAnsi="Calibri"/>
        </w:rPr>
        <w:t xml:space="preserve">If every one of us is not careful, we can go back to who we used to be. The Bible says, “If you're in Christ, you're a </w:t>
      </w:r>
      <w:r w:rsidRPr="00C962BC">
        <w:rPr>
          <w:rFonts w:ascii="Calibri" w:hAnsi="Calibri"/>
          <w:i/>
          <w:iCs/>
        </w:rPr>
        <w:t>new creation</w:t>
      </w:r>
      <w:r w:rsidRPr="00C962BC">
        <w:rPr>
          <w:rFonts w:ascii="Calibri" w:hAnsi="Calibri"/>
        </w:rPr>
        <w:t xml:space="preserve">. The old things have passed away, and all things have become new.” So don't go back to Egypt. Don't go back to who you used to be. Don't go back to what you used to do. It's a place of comfort. We can all do it. </w:t>
      </w:r>
    </w:p>
    <w:p w14:paraId="72042A12" w14:textId="77777777" w:rsidR="00C962BC" w:rsidRPr="00C962BC" w:rsidRDefault="00C962BC" w:rsidP="00C962BC">
      <w:pPr>
        <w:spacing w:line="276" w:lineRule="auto"/>
        <w:rPr>
          <w:rFonts w:ascii="Calibri" w:hAnsi="Calibri"/>
        </w:rPr>
      </w:pPr>
    </w:p>
    <w:p w14:paraId="24CEF605" w14:textId="77777777" w:rsidR="00C962BC" w:rsidRPr="00C962BC" w:rsidRDefault="00C962BC" w:rsidP="00C962BC">
      <w:pPr>
        <w:spacing w:line="276" w:lineRule="auto"/>
        <w:rPr>
          <w:rFonts w:ascii="Calibri" w:hAnsi="Calibri"/>
        </w:rPr>
      </w:pPr>
      <w:r w:rsidRPr="00C962BC">
        <w:rPr>
          <w:rFonts w:ascii="Calibri" w:hAnsi="Calibri"/>
        </w:rPr>
        <w:t xml:space="preserve">Sometimes </w:t>
      </w:r>
      <w:proofErr w:type="gramStart"/>
      <w:r w:rsidRPr="00C962BC">
        <w:rPr>
          <w:rFonts w:ascii="Calibri" w:hAnsi="Calibri"/>
        </w:rPr>
        <w:t>it's</w:t>
      </w:r>
      <w:proofErr w:type="gramEnd"/>
      <w:r w:rsidRPr="00C962BC">
        <w:rPr>
          <w:rFonts w:ascii="Calibri" w:hAnsi="Calibri"/>
        </w:rPr>
        <w:t xml:space="preserve"> old mindsets putting ourselves down. Sometimes it's old habits. Sometimes it's old friends. It's the old life. And it's comfortable. </w:t>
      </w:r>
    </w:p>
    <w:p w14:paraId="32C0E393" w14:textId="77777777" w:rsidR="00C962BC" w:rsidRPr="00C962BC" w:rsidRDefault="00C962BC" w:rsidP="00C962BC">
      <w:pPr>
        <w:spacing w:line="276" w:lineRule="auto"/>
        <w:rPr>
          <w:rFonts w:ascii="Calibri" w:hAnsi="Calibri"/>
        </w:rPr>
      </w:pPr>
    </w:p>
    <w:p w14:paraId="2CE75C5D" w14:textId="77777777" w:rsidR="00C962BC" w:rsidRPr="00C962BC" w:rsidRDefault="00C962BC" w:rsidP="00C962BC">
      <w:pPr>
        <w:spacing w:line="276" w:lineRule="auto"/>
        <w:rPr>
          <w:rFonts w:ascii="Calibri" w:hAnsi="Calibri"/>
        </w:rPr>
      </w:pPr>
      <w:r w:rsidRPr="00C962BC">
        <w:rPr>
          <w:rFonts w:ascii="Calibri" w:hAnsi="Calibri"/>
        </w:rPr>
        <w:t xml:space="preserve">See, if we go back to Egypt, at least we know we'll have a little bit of food to eat, we'll have a place to live. </w:t>
      </w:r>
      <w:proofErr w:type="gramStart"/>
      <w:r w:rsidRPr="00C962BC">
        <w:rPr>
          <w:rFonts w:ascii="Calibri" w:hAnsi="Calibri"/>
        </w:rPr>
        <w:t>So</w:t>
      </w:r>
      <w:proofErr w:type="gramEnd"/>
      <w:r w:rsidRPr="00C962BC">
        <w:rPr>
          <w:rFonts w:ascii="Calibri" w:hAnsi="Calibri"/>
        </w:rPr>
        <w:t xml:space="preserve"> I'd rather have security and live in oppression than to take a chance that maybe God is up to something great. </w:t>
      </w:r>
    </w:p>
    <w:p w14:paraId="42CF2D15" w14:textId="77777777" w:rsidR="00C962BC" w:rsidRPr="00C962BC" w:rsidRDefault="00C962BC" w:rsidP="00C962BC">
      <w:pPr>
        <w:spacing w:line="276" w:lineRule="auto"/>
        <w:rPr>
          <w:rFonts w:ascii="Calibri" w:hAnsi="Calibri"/>
        </w:rPr>
      </w:pPr>
    </w:p>
    <w:p w14:paraId="21015B8B" w14:textId="77777777" w:rsidR="00C962BC" w:rsidRPr="00C962BC" w:rsidRDefault="00C962BC" w:rsidP="00C962BC">
      <w:pPr>
        <w:spacing w:line="276" w:lineRule="auto"/>
        <w:rPr>
          <w:rFonts w:ascii="Calibri" w:hAnsi="Calibri"/>
        </w:rPr>
      </w:pPr>
      <w:r w:rsidRPr="00C962BC">
        <w:rPr>
          <w:rFonts w:ascii="Calibri" w:hAnsi="Calibri"/>
        </w:rPr>
        <w:t xml:space="preserve">This is the mindset of the people. It's sad, isn't it? Sad because, again, they've just seen all these miracles. They've just seen God do all these great things. And now they get to the edge of the blessing, and they run away from it. </w:t>
      </w:r>
    </w:p>
    <w:p w14:paraId="4C219FF6" w14:textId="77777777" w:rsidR="00C962BC" w:rsidRPr="00C962BC" w:rsidRDefault="00C962BC" w:rsidP="00C962BC">
      <w:pPr>
        <w:spacing w:line="276" w:lineRule="auto"/>
        <w:rPr>
          <w:rFonts w:ascii="Calibri" w:hAnsi="Calibri"/>
        </w:rPr>
      </w:pPr>
    </w:p>
    <w:p w14:paraId="4102909C" w14:textId="77777777" w:rsidR="00C962BC" w:rsidRPr="00C962BC" w:rsidRDefault="00C962BC" w:rsidP="00C962BC">
      <w:pPr>
        <w:spacing w:line="276" w:lineRule="auto"/>
        <w:rPr>
          <w:rFonts w:ascii="Calibri" w:hAnsi="Calibri"/>
        </w:rPr>
      </w:pPr>
      <w:r w:rsidRPr="00C962BC">
        <w:rPr>
          <w:rFonts w:ascii="Calibri" w:hAnsi="Calibri"/>
        </w:rPr>
        <w:t xml:space="preserve">God wants us to understand the past, but He doesn't want us to live there. </w:t>
      </w:r>
    </w:p>
    <w:p w14:paraId="1A728E43" w14:textId="77777777" w:rsidR="00C962BC" w:rsidRPr="00C962BC" w:rsidRDefault="00C962BC" w:rsidP="00C962BC">
      <w:pPr>
        <w:spacing w:line="276" w:lineRule="auto"/>
        <w:rPr>
          <w:rFonts w:ascii="Calibri" w:hAnsi="Calibri"/>
        </w:rPr>
      </w:pPr>
    </w:p>
    <w:p w14:paraId="37C84ECC" w14:textId="1246B1DA" w:rsidR="00C962BC" w:rsidRPr="00C962BC" w:rsidRDefault="00675B1D" w:rsidP="00C962BC">
      <w:pPr>
        <w:spacing w:line="276" w:lineRule="auto"/>
        <w:rPr>
          <w:rFonts w:ascii="Calibri" w:hAnsi="Calibri"/>
        </w:rPr>
      </w:pPr>
      <w:r>
        <w:rPr>
          <w:rFonts w:ascii="Calibri" w:hAnsi="Calibri"/>
        </w:rPr>
        <w:t>W</w:t>
      </w:r>
      <w:r w:rsidR="00C962BC" w:rsidRPr="00C962BC">
        <w:rPr>
          <w:rFonts w:ascii="Calibri" w:hAnsi="Calibri"/>
        </w:rPr>
        <w:t xml:space="preserve">hen we moved into this building a few years ago, we had to forget the past. We were a little tribe of people meeting in my living room, meeting in a school. We would load everything that we had into a 26-foot trailer every Sunday after church. We would unload it every Sunday morning. For us to make that move into this facility, we had to forget who we were. There's something </w:t>
      </w:r>
      <w:proofErr w:type="gramStart"/>
      <w:r w:rsidR="00C962BC" w:rsidRPr="00C962BC">
        <w:rPr>
          <w:rFonts w:ascii="Calibri" w:hAnsi="Calibri"/>
        </w:rPr>
        <w:t>really healthy</w:t>
      </w:r>
      <w:proofErr w:type="gramEnd"/>
      <w:r w:rsidR="00C962BC" w:rsidRPr="00C962BC">
        <w:rPr>
          <w:rFonts w:ascii="Calibri" w:hAnsi="Calibri"/>
        </w:rPr>
        <w:t xml:space="preserve"> about that. </w:t>
      </w:r>
    </w:p>
    <w:p w14:paraId="1A83B344" w14:textId="77777777" w:rsidR="00C962BC" w:rsidRPr="00C962BC" w:rsidRDefault="00C962BC" w:rsidP="00C962BC">
      <w:pPr>
        <w:spacing w:line="276" w:lineRule="auto"/>
        <w:rPr>
          <w:rFonts w:ascii="Calibri" w:hAnsi="Calibri"/>
        </w:rPr>
      </w:pPr>
    </w:p>
    <w:p w14:paraId="4980F24C" w14:textId="77777777" w:rsidR="00C962BC" w:rsidRPr="00C962BC" w:rsidRDefault="00C962BC" w:rsidP="00C962BC">
      <w:pPr>
        <w:spacing w:line="276" w:lineRule="auto"/>
        <w:rPr>
          <w:rFonts w:ascii="Calibri" w:hAnsi="Calibri"/>
        </w:rPr>
      </w:pPr>
      <w:r w:rsidRPr="00C962BC">
        <w:rPr>
          <w:rFonts w:ascii="Calibri" w:hAnsi="Calibri"/>
        </w:rPr>
        <w:t xml:space="preserve">Egypt is the place of bondage and oppression. The land of milk and honey is the place of blessing and prosperity. It's the place of the place of God. We go back to those old things, don't we? </w:t>
      </w:r>
    </w:p>
    <w:p w14:paraId="72DC2918" w14:textId="77777777" w:rsidR="00C962BC" w:rsidRPr="00C962BC" w:rsidRDefault="00C962BC" w:rsidP="00C962BC">
      <w:pPr>
        <w:spacing w:line="276" w:lineRule="auto"/>
        <w:rPr>
          <w:rFonts w:ascii="Calibri" w:hAnsi="Calibri"/>
        </w:rPr>
      </w:pPr>
    </w:p>
    <w:p w14:paraId="0321759C" w14:textId="77777777" w:rsidR="00C962BC" w:rsidRPr="00C962BC" w:rsidRDefault="00C962BC" w:rsidP="00C962BC">
      <w:pPr>
        <w:spacing w:line="276" w:lineRule="auto"/>
        <w:rPr>
          <w:rFonts w:ascii="Calibri" w:hAnsi="Calibri"/>
        </w:rPr>
      </w:pPr>
      <w:r w:rsidRPr="00C962BC">
        <w:rPr>
          <w:rFonts w:ascii="Calibri" w:hAnsi="Calibri"/>
        </w:rPr>
        <w:t>“Then Caleb quieted the people in the presence of Moses and said, ‘Let’s go up now and take possession of the land because we can certainly conquer it!’” (Numbers 13:30).</w:t>
      </w:r>
    </w:p>
    <w:p w14:paraId="35A986C3" w14:textId="77777777" w:rsidR="00C962BC" w:rsidRPr="00C962BC" w:rsidRDefault="00C962BC" w:rsidP="00C962BC">
      <w:pPr>
        <w:spacing w:line="276" w:lineRule="auto"/>
        <w:rPr>
          <w:rFonts w:ascii="Calibri" w:hAnsi="Calibri"/>
        </w:rPr>
      </w:pPr>
    </w:p>
    <w:p w14:paraId="43A3BD4F" w14:textId="77777777" w:rsidR="00C962BC" w:rsidRPr="00C962BC" w:rsidRDefault="00C962BC" w:rsidP="00C962BC">
      <w:pPr>
        <w:spacing w:line="276" w:lineRule="auto"/>
        <w:rPr>
          <w:rFonts w:ascii="Calibri" w:hAnsi="Calibri"/>
        </w:rPr>
      </w:pPr>
      <w:r w:rsidRPr="00C962BC">
        <w:rPr>
          <w:rFonts w:ascii="Calibri" w:hAnsi="Calibri"/>
        </w:rPr>
        <w:lastRenderedPageBreak/>
        <w:t xml:space="preserve">Don't you love Caleb? He's the vocal one. Joshua was right there with him. But it's Caleb that’s sounding the alarm. </w:t>
      </w:r>
      <w:proofErr w:type="gramStart"/>
      <w:r w:rsidRPr="00C962BC">
        <w:rPr>
          <w:rFonts w:ascii="Calibri" w:hAnsi="Calibri"/>
        </w:rPr>
        <w:t>Guys,</w:t>
      </w:r>
      <w:proofErr w:type="gramEnd"/>
      <w:r w:rsidRPr="00C962BC">
        <w:rPr>
          <w:rFonts w:ascii="Calibri" w:hAnsi="Calibri"/>
        </w:rPr>
        <w:t xml:space="preserve"> let's go do it. If God's for us, who can be against us? What are we afraid of? That’s why in another passage in the Old Testament, it says that Caleb had a different spirit. That's my prayer for our church is that we would be filled with people that have a different spirit. His spirit was with God, all things are possible. What's the hesitation? What are you afraid of? </w:t>
      </w:r>
    </w:p>
    <w:p w14:paraId="7BA261B4" w14:textId="77777777" w:rsidR="00C962BC" w:rsidRPr="00C962BC" w:rsidRDefault="00C962BC" w:rsidP="00C962BC">
      <w:pPr>
        <w:spacing w:line="276" w:lineRule="auto"/>
        <w:rPr>
          <w:rFonts w:ascii="Calibri" w:hAnsi="Calibri"/>
        </w:rPr>
      </w:pPr>
    </w:p>
    <w:p w14:paraId="1F8B26B6" w14:textId="77777777" w:rsidR="00C962BC" w:rsidRPr="00C962BC" w:rsidRDefault="00C962BC" w:rsidP="00C962BC">
      <w:pPr>
        <w:spacing w:line="276" w:lineRule="auto"/>
        <w:rPr>
          <w:rFonts w:ascii="Calibri" w:hAnsi="Calibri"/>
        </w:rPr>
      </w:pPr>
      <w:r w:rsidRPr="00C962BC">
        <w:rPr>
          <w:rFonts w:ascii="Calibri" w:hAnsi="Calibri"/>
        </w:rPr>
        <w:t xml:space="preserve">In the book of Joshua, once the land of Canaan is conquered, God gives Caleb a special portion of land, just to reward him for his faithfulness. When you see what others see, you can do what others can't do. When you see what others cannot see, you will do what others cannot do. This is Caleb. Because he could see it, he got to be a part of it. It just took a while. </w:t>
      </w:r>
    </w:p>
    <w:p w14:paraId="3858D262" w14:textId="77777777" w:rsidR="00C962BC" w:rsidRPr="00C962BC" w:rsidRDefault="00C962BC" w:rsidP="00C962BC">
      <w:pPr>
        <w:spacing w:line="276" w:lineRule="auto"/>
        <w:rPr>
          <w:rFonts w:ascii="Calibri" w:hAnsi="Calibri"/>
        </w:rPr>
      </w:pPr>
    </w:p>
    <w:p w14:paraId="428BD145" w14:textId="77777777" w:rsidR="00C962BC" w:rsidRPr="00C962BC" w:rsidRDefault="00C962BC" w:rsidP="00C962BC">
      <w:pPr>
        <w:spacing w:line="276" w:lineRule="auto"/>
        <w:rPr>
          <w:rFonts w:ascii="Calibri" w:hAnsi="Calibri"/>
        </w:rPr>
      </w:pPr>
      <w:r w:rsidRPr="00C962BC">
        <w:rPr>
          <w:rFonts w:ascii="Calibri" w:hAnsi="Calibri"/>
        </w:rPr>
        <w:t xml:space="preserve">Listen, don't live in the past. Negativity is a contagious disease. It's highly infectious. The opinion of ten people spread to a whole nation, and many believe this is 1 million to 2 million people. Can you just think about that? Ten people decided for the nation of Israel, which was somewhere between 1 million and 2 million people. Go figure the math on that. That's a very small group of people that set the whole destiny for the nation of Israel. It's crazy. </w:t>
      </w:r>
    </w:p>
    <w:p w14:paraId="08E80B7A" w14:textId="77777777" w:rsidR="00C962BC" w:rsidRPr="00C962BC" w:rsidRDefault="00C962BC" w:rsidP="00C962BC">
      <w:pPr>
        <w:spacing w:line="276" w:lineRule="auto"/>
        <w:rPr>
          <w:rFonts w:ascii="Calibri" w:hAnsi="Calibri"/>
        </w:rPr>
      </w:pPr>
    </w:p>
    <w:p w14:paraId="490CFEC4" w14:textId="77777777" w:rsidR="00C962BC" w:rsidRPr="00C962BC" w:rsidRDefault="00C962BC" w:rsidP="00C962BC">
      <w:pPr>
        <w:spacing w:line="276" w:lineRule="auto"/>
        <w:rPr>
          <w:rFonts w:ascii="Calibri" w:hAnsi="Calibri"/>
        </w:rPr>
      </w:pPr>
      <w:r w:rsidRPr="00C962BC">
        <w:rPr>
          <w:rFonts w:ascii="Calibri" w:hAnsi="Calibri"/>
        </w:rPr>
        <w:t xml:space="preserve">“They spread among the Israelites a bad report about the land that they had been exploring, saying, ‘The land we explored devours those living in it, and all the people we saw there are of great size’” (Numbers 13:32). </w:t>
      </w:r>
    </w:p>
    <w:p w14:paraId="12968EEE" w14:textId="77777777" w:rsidR="00C962BC" w:rsidRPr="00C962BC" w:rsidRDefault="00C962BC" w:rsidP="00C962BC">
      <w:pPr>
        <w:spacing w:line="276" w:lineRule="auto"/>
        <w:rPr>
          <w:rFonts w:ascii="Calibri" w:hAnsi="Calibri"/>
        </w:rPr>
      </w:pPr>
    </w:p>
    <w:p w14:paraId="34F5FF40" w14:textId="77777777" w:rsidR="00C962BC" w:rsidRPr="00C962BC" w:rsidRDefault="00C962BC" w:rsidP="00C962BC">
      <w:pPr>
        <w:spacing w:line="276" w:lineRule="auto"/>
        <w:rPr>
          <w:rFonts w:ascii="Calibri" w:hAnsi="Calibri"/>
        </w:rPr>
      </w:pPr>
      <w:r w:rsidRPr="00C962BC">
        <w:rPr>
          <w:rFonts w:ascii="Calibri" w:hAnsi="Calibri"/>
        </w:rPr>
        <w:t>We cannot do it. What is it in your life that you believe you cannot do? And what is God saying about that situation? What old mindsets or patterns do you have to let go of?</w:t>
      </w:r>
    </w:p>
    <w:p w14:paraId="5C4E1C54" w14:textId="77777777" w:rsidR="00C962BC" w:rsidRPr="00C962BC" w:rsidRDefault="00C962BC" w:rsidP="00C962BC">
      <w:pPr>
        <w:spacing w:line="276" w:lineRule="auto"/>
        <w:rPr>
          <w:rFonts w:ascii="Calibri" w:hAnsi="Calibri"/>
        </w:rPr>
      </w:pPr>
    </w:p>
    <w:p w14:paraId="3BA1B9CD" w14:textId="00F3F186" w:rsidR="00C962BC" w:rsidRPr="00C962BC" w:rsidRDefault="00C962BC" w:rsidP="00C962BC">
      <w:pPr>
        <w:spacing w:line="276" w:lineRule="auto"/>
        <w:rPr>
          <w:rFonts w:ascii="Calibri" w:hAnsi="Calibri"/>
        </w:rPr>
      </w:pPr>
      <w:r w:rsidRPr="00C962BC">
        <w:rPr>
          <w:rFonts w:ascii="Calibri" w:hAnsi="Calibri"/>
        </w:rPr>
        <w:t xml:space="preserve">A few years ago, I don't know when, somebody told me that pastors don't know anything about money. As a young pastor (I've been doing this a long time, so I can say things that I wouldn't say when I was like 30), I had that in my mind. Pastors don't know anything about money. </w:t>
      </w:r>
      <w:r w:rsidR="00774D30">
        <w:rPr>
          <w:rFonts w:ascii="Calibri" w:hAnsi="Calibri"/>
        </w:rPr>
        <w:t>T</w:t>
      </w:r>
      <w:r w:rsidRPr="00C962BC">
        <w:rPr>
          <w:rFonts w:ascii="Calibri" w:hAnsi="Calibri"/>
        </w:rPr>
        <w:t xml:space="preserve">hen I began to think about that a little bit more, more critically as I got a little bit older. The first church that I was pastoring was always </w:t>
      </w:r>
      <w:proofErr w:type="gramStart"/>
      <w:r w:rsidRPr="00C962BC">
        <w:rPr>
          <w:rFonts w:ascii="Calibri" w:hAnsi="Calibri"/>
        </w:rPr>
        <w:t>broke</w:t>
      </w:r>
      <w:proofErr w:type="gramEnd"/>
      <w:r w:rsidRPr="00C962BC">
        <w:rPr>
          <w:rFonts w:ascii="Calibri" w:hAnsi="Calibri"/>
        </w:rPr>
        <w:t xml:space="preserve">. I started </w:t>
      </w:r>
      <w:proofErr w:type="gramStart"/>
      <w:r w:rsidRPr="00C962BC">
        <w:rPr>
          <w:rFonts w:ascii="Calibri" w:hAnsi="Calibri"/>
        </w:rPr>
        <w:t>helping out</w:t>
      </w:r>
      <w:proofErr w:type="gramEnd"/>
      <w:r w:rsidRPr="00C962BC">
        <w:rPr>
          <w:rFonts w:ascii="Calibri" w:hAnsi="Calibri"/>
        </w:rPr>
        <w:t xml:space="preserve"> with the finance team and guess what? We started putting money in the bank. I helped get the loan together for this building. I'm not saying I'm the greatest finance guy in the world. I'm not. But I had to let go have some old mindsets. I thought there were some things that I couldn't do. But there's some areas where I think God has gifted me.</w:t>
      </w:r>
    </w:p>
    <w:p w14:paraId="4661CDE8" w14:textId="77777777" w:rsidR="00C962BC" w:rsidRPr="00C962BC" w:rsidRDefault="00C962BC" w:rsidP="00C962BC">
      <w:pPr>
        <w:spacing w:line="276" w:lineRule="auto"/>
        <w:rPr>
          <w:rFonts w:ascii="Calibri" w:hAnsi="Calibri"/>
        </w:rPr>
      </w:pPr>
    </w:p>
    <w:p w14:paraId="31250E5B" w14:textId="4F878F7F" w:rsidR="00C962BC" w:rsidRPr="00C962BC" w:rsidRDefault="00C962BC" w:rsidP="00C962BC">
      <w:pPr>
        <w:spacing w:line="276" w:lineRule="auto"/>
        <w:rPr>
          <w:rFonts w:ascii="Calibri" w:hAnsi="Calibri"/>
        </w:rPr>
      </w:pPr>
      <w:r w:rsidRPr="00C962BC">
        <w:rPr>
          <w:rFonts w:ascii="Calibri" w:hAnsi="Calibri"/>
        </w:rPr>
        <w:t>I think some of you, you have some mindsets, “I can do this, but I can't do that.” “I can go there, but I can't go there.” What if we begin to retrain the brain and the guiding light for our decision-</w:t>
      </w:r>
      <w:r w:rsidRPr="00C962BC">
        <w:rPr>
          <w:rFonts w:ascii="Calibri" w:hAnsi="Calibri"/>
        </w:rPr>
        <w:lastRenderedPageBreak/>
        <w:t xml:space="preserve">making was, what does God want me to do? Isn’t that the greatest question right there? I'm not asking what your experience says, I'm not asking you what your résumé says, I'm not asking you what training that you have. I'm just asking you today a big, bold, audacious question. What does God want you to do? At the end of the day, if you can answer that question, then nothing else matters. What does God </w:t>
      </w:r>
      <w:proofErr w:type="gramStart"/>
      <w:r w:rsidRPr="00C962BC">
        <w:rPr>
          <w:rFonts w:ascii="Calibri" w:hAnsi="Calibri"/>
        </w:rPr>
        <w:t>wants</w:t>
      </w:r>
      <w:proofErr w:type="gramEnd"/>
      <w:r w:rsidRPr="00C962BC">
        <w:rPr>
          <w:rFonts w:ascii="Calibri" w:hAnsi="Calibri"/>
        </w:rPr>
        <w:t xml:space="preserve"> you to do? </w:t>
      </w:r>
    </w:p>
    <w:p w14:paraId="75A48110" w14:textId="77777777" w:rsidR="00C962BC" w:rsidRPr="00C962BC" w:rsidRDefault="00C962BC" w:rsidP="00C962BC">
      <w:pPr>
        <w:spacing w:line="276" w:lineRule="auto"/>
        <w:rPr>
          <w:rFonts w:ascii="Calibri" w:hAnsi="Calibri"/>
        </w:rPr>
      </w:pPr>
    </w:p>
    <w:p w14:paraId="42F83202" w14:textId="77777777" w:rsidR="00C962BC" w:rsidRPr="00C962BC" w:rsidRDefault="00C962BC" w:rsidP="00C962BC">
      <w:pPr>
        <w:spacing w:line="276" w:lineRule="auto"/>
        <w:rPr>
          <w:rFonts w:ascii="Calibri" w:hAnsi="Calibri"/>
        </w:rPr>
      </w:pPr>
      <w:proofErr w:type="gramStart"/>
      <w:r w:rsidRPr="00C962BC">
        <w:rPr>
          <w:rFonts w:ascii="Calibri" w:hAnsi="Calibri"/>
        </w:rPr>
        <w:t>So</w:t>
      </w:r>
      <w:proofErr w:type="gramEnd"/>
      <w:r w:rsidRPr="00C962BC">
        <w:rPr>
          <w:rFonts w:ascii="Calibri" w:hAnsi="Calibri"/>
        </w:rPr>
        <w:t xml:space="preserve"> what do you do when you're outnumbered? When you're outnumbered, stop looking at your obstacles, stop listening to the majority, and stop living in the past. If you can do that, I know you're going to live in a place of milk and honey. </w:t>
      </w:r>
    </w:p>
    <w:p w14:paraId="46A33F7B" w14:textId="77777777" w:rsidR="00C962BC" w:rsidRPr="00C962BC" w:rsidRDefault="00C962BC" w:rsidP="00C962BC">
      <w:pPr>
        <w:spacing w:line="276" w:lineRule="auto"/>
        <w:rPr>
          <w:rFonts w:ascii="Calibri" w:hAnsi="Calibri"/>
        </w:rPr>
      </w:pPr>
    </w:p>
    <w:p w14:paraId="7FC739D5" w14:textId="0B1B4CC5" w:rsidR="00C962BC" w:rsidRPr="00C962BC" w:rsidRDefault="00C962BC" w:rsidP="00C962BC">
      <w:pPr>
        <w:spacing w:line="276" w:lineRule="auto"/>
        <w:rPr>
          <w:rFonts w:ascii="Calibri" w:hAnsi="Calibri"/>
        </w:rPr>
      </w:pPr>
      <w:r w:rsidRPr="00C962BC">
        <w:rPr>
          <w:rFonts w:ascii="Calibri" w:hAnsi="Calibri"/>
        </w:rPr>
        <w:t>Let's pray together.</w:t>
      </w:r>
    </w:p>
    <w:p w14:paraId="19028CA7" w14:textId="77777777" w:rsidR="00C962BC" w:rsidRPr="00C962BC" w:rsidRDefault="00C962BC" w:rsidP="00C962BC">
      <w:pPr>
        <w:spacing w:line="276" w:lineRule="auto"/>
        <w:rPr>
          <w:rFonts w:ascii="Calibri" w:hAnsi="Calibri"/>
        </w:rPr>
      </w:pPr>
    </w:p>
    <w:p w14:paraId="11DAA848" w14:textId="77777777" w:rsidR="00C962BC" w:rsidRPr="00102FD9" w:rsidRDefault="00C962BC" w:rsidP="00C962BC">
      <w:pPr>
        <w:spacing w:line="276" w:lineRule="auto"/>
        <w:rPr>
          <w:rFonts w:ascii="Calibri" w:hAnsi="Calibri"/>
        </w:rPr>
      </w:pPr>
      <w:r w:rsidRPr="00C962BC">
        <w:rPr>
          <w:rFonts w:ascii="Calibri" w:hAnsi="Calibri"/>
        </w:rPr>
        <w:br w:type="page"/>
      </w:r>
      <w:r w:rsidRPr="00102FD9">
        <w:rPr>
          <w:rFonts w:ascii="Calibri" w:hAnsi="Calibri"/>
          <w:b/>
          <w:bCs/>
          <w:sz w:val="28"/>
          <w:szCs w:val="28"/>
          <w:u w:val="single"/>
        </w:rPr>
        <w:lastRenderedPageBreak/>
        <w:t>OUTLINE</w:t>
      </w:r>
    </w:p>
    <w:p w14:paraId="0C767BD2" w14:textId="77777777" w:rsidR="00C962BC" w:rsidRPr="00C962BC" w:rsidRDefault="00C962BC" w:rsidP="00C962BC">
      <w:pPr>
        <w:spacing w:line="276" w:lineRule="auto"/>
        <w:rPr>
          <w:rFonts w:ascii="Calibri" w:hAnsi="Calibri"/>
        </w:rPr>
      </w:pPr>
    </w:p>
    <w:p w14:paraId="3878DA77" w14:textId="77777777" w:rsidR="00C962BC" w:rsidRPr="00C962BC" w:rsidRDefault="00C962BC" w:rsidP="00C962BC">
      <w:pPr>
        <w:spacing w:line="276" w:lineRule="auto"/>
        <w:rPr>
          <w:rFonts w:ascii="Calibri" w:hAnsi="Calibri"/>
        </w:rPr>
      </w:pPr>
      <w:r w:rsidRPr="00C962BC">
        <w:rPr>
          <w:rFonts w:ascii="Calibri" w:hAnsi="Calibri"/>
        </w:rPr>
        <w:t xml:space="preserve">They reported to Moses, “We went into the land where you sent us. </w:t>
      </w:r>
      <w:proofErr w:type="gramStart"/>
      <w:r w:rsidRPr="00C962BC">
        <w:rPr>
          <w:rFonts w:ascii="Calibri" w:hAnsi="Calibri"/>
        </w:rPr>
        <w:t>Indeed</w:t>
      </w:r>
      <w:proofErr w:type="gramEnd"/>
      <w:r w:rsidRPr="00C962BC">
        <w:rPr>
          <w:rFonts w:ascii="Calibri" w:hAnsi="Calibri"/>
        </w:rPr>
        <w:t xml:space="preserve"> it is flowing with milk and honey, and here is some of its fruit.” Numbers 13:27 (CSB)</w:t>
      </w:r>
    </w:p>
    <w:p w14:paraId="0F61E365" w14:textId="77777777" w:rsidR="00C962BC" w:rsidRPr="00C962BC" w:rsidRDefault="00C962BC" w:rsidP="00C962BC">
      <w:pPr>
        <w:spacing w:line="276" w:lineRule="auto"/>
        <w:rPr>
          <w:rFonts w:ascii="Calibri" w:hAnsi="Calibri"/>
        </w:rPr>
      </w:pPr>
    </w:p>
    <w:p w14:paraId="395D5D34" w14:textId="77777777" w:rsidR="00C962BC" w:rsidRPr="00C962BC" w:rsidRDefault="00C962BC" w:rsidP="00C962BC">
      <w:pPr>
        <w:spacing w:line="276" w:lineRule="auto"/>
        <w:rPr>
          <w:rFonts w:ascii="Calibri" w:hAnsi="Calibri"/>
        </w:rPr>
      </w:pPr>
      <w:r w:rsidRPr="00C962BC">
        <w:rPr>
          <w:rFonts w:ascii="Calibri" w:hAnsi="Calibri"/>
        </w:rPr>
        <w:t>When you’re outnumbered stop…</w:t>
      </w:r>
    </w:p>
    <w:p w14:paraId="4DCD609E" w14:textId="77777777" w:rsidR="00C962BC" w:rsidRPr="00C962BC" w:rsidRDefault="00C962BC" w:rsidP="00C962BC">
      <w:pPr>
        <w:spacing w:line="276" w:lineRule="auto"/>
        <w:rPr>
          <w:rFonts w:ascii="Calibri" w:hAnsi="Calibri"/>
        </w:rPr>
      </w:pPr>
    </w:p>
    <w:p w14:paraId="5B00673C" w14:textId="315CE5D4" w:rsidR="00C962BC" w:rsidRPr="00C962BC" w:rsidRDefault="00C962BC" w:rsidP="00C962BC">
      <w:pPr>
        <w:spacing w:line="276" w:lineRule="auto"/>
        <w:rPr>
          <w:rFonts w:ascii="Calibri" w:hAnsi="Calibri"/>
          <w:b/>
          <w:bCs/>
        </w:rPr>
      </w:pPr>
      <w:r w:rsidRPr="00C962BC">
        <w:rPr>
          <w:rFonts w:ascii="Calibri" w:hAnsi="Calibri"/>
          <w:b/>
          <w:bCs/>
        </w:rPr>
        <w:t>1. Looking at your obstacles</w:t>
      </w:r>
      <w:r w:rsidR="00774D30">
        <w:rPr>
          <w:rFonts w:ascii="Calibri" w:hAnsi="Calibri"/>
          <w:b/>
          <w:bCs/>
        </w:rPr>
        <w:t>.</w:t>
      </w:r>
    </w:p>
    <w:p w14:paraId="398560D5" w14:textId="77777777" w:rsidR="00C962BC" w:rsidRPr="00C962BC" w:rsidRDefault="00C962BC" w:rsidP="00C962BC">
      <w:pPr>
        <w:spacing w:line="276" w:lineRule="auto"/>
        <w:rPr>
          <w:rFonts w:ascii="Calibri" w:hAnsi="Calibri"/>
        </w:rPr>
      </w:pPr>
    </w:p>
    <w:p w14:paraId="4CE0A4C5" w14:textId="77777777" w:rsidR="00C962BC" w:rsidRPr="00C962BC" w:rsidRDefault="00C962BC" w:rsidP="00C962BC">
      <w:pPr>
        <w:spacing w:line="276" w:lineRule="auto"/>
        <w:rPr>
          <w:rFonts w:ascii="Calibri" w:hAnsi="Calibri"/>
        </w:rPr>
      </w:pPr>
      <w:r w:rsidRPr="00C962BC">
        <w:rPr>
          <w:rFonts w:ascii="Calibri" w:hAnsi="Calibri"/>
        </w:rPr>
        <w:t>However, the people living in the land are strong, and the cities are large and fortified. We also saw the descendants of Anak there. Numbers 13:28 (CSB)</w:t>
      </w:r>
    </w:p>
    <w:p w14:paraId="611DE7CA" w14:textId="77777777" w:rsidR="00C962BC" w:rsidRPr="00C962BC" w:rsidRDefault="00C962BC" w:rsidP="00C962BC">
      <w:pPr>
        <w:spacing w:line="276" w:lineRule="auto"/>
        <w:rPr>
          <w:rFonts w:ascii="Calibri" w:hAnsi="Calibri"/>
        </w:rPr>
      </w:pPr>
    </w:p>
    <w:p w14:paraId="5352227F" w14:textId="53E9BBB3" w:rsidR="00C962BC" w:rsidRPr="00C962BC" w:rsidRDefault="00C962BC" w:rsidP="00C962BC">
      <w:pPr>
        <w:spacing w:line="276" w:lineRule="auto"/>
        <w:rPr>
          <w:rFonts w:ascii="Calibri" w:hAnsi="Calibri"/>
          <w:b/>
          <w:bCs/>
        </w:rPr>
      </w:pPr>
      <w:r w:rsidRPr="00C962BC">
        <w:rPr>
          <w:rFonts w:ascii="Calibri" w:hAnsi="Calibri"/>
          <w:b/>
          <w:bCs/>
        </w:rPr>
        <w:t>2. Listening to the majority</w:t>
      </w:r>
      <w:r w:rsidR="00774D30">
        <w:rPr>
          <w:rFonts w:ascii="Calibri" w:hAnsi="Calibri"/>
          <w:b/>
          <w:bCs/>
        </w:rPr>
        <w:t>.</w:t>
      </w:r>
    </w:p>
    <w:p w14:paraId="1102547B" w14:textId="77777777" w:rsidR="00C962BC" w:rsidRPr="00C962BC" w:rsidRDefault="00C962BC" w:rsidP="00C962BC">
      <w:pPr>
        <w:spacing w:line="276" w:lineRule="auto"/>
        <w:rPr>
          <w:rFonts w:ascii="Calibri" w:hAnsi="Calibri"/>
        </w:rPr>
      </w:pPr>
    </w:p>
    <w:p w14:paraId="216FAD34" w14:textId="02835B16" w:rsidR="00C962BC" w:rsidRPr="00C962BC" w:rsidRDefault="00C962BC" w:rsidP="00C962BC">
      <w:pPr>
        <w:spacing w:line="276" w:lineRule="auto"/>
        <w:rPr>
          <w:rFonts w:ascii="Calibri" w:hAnsi="Calibri"/>
        </w:rPr>
      </w:pPr>
      <w:r w:rsidRPr="00C962BC">
        <w:rPr>
          <w:rFonts w:ascii="Calibri" w:hAnsi="Calibri"/>
        </w:rPr>
        <w:t xml:space="preserve">But the men who had gone up with him responded, “We can’t attack the people because they are stronger than we are!” </w:t>
      </w:r>
      <w:proofErr w:type="gramStart"/>
      <w:r w:rsidRPr="00C962BC">
        <w:rPr>
          <w:rFonts w:ascii="Calibri" w:hAnsi="Calibri"/>
        </w:rPr>
        <w:t>So</w:t>
      </w:r>
      <w:proofErr w:type="gramEnd"/>
      <w:r w:rsidRPr="00C962BC">
        <w:rPr>
          <w:rFonts w:ascii="Calibri" w:hAnsi="Calibri"/>
        </w:rPr>
        <w:t xml:space="preserve"> they gave a negative report to the Israelites about the land they had scouted: “The land we passed through to explore is one that devours its inhabitants, and all the people we saw in it are men of great size. We even saw the Nephilim there—the descendants of Anak come from the Nephilim! To ourselves we seemed like grasshoppers, and we must have seemed the same to them.” Numbers 13:31-33 (CSB)</w:t>
      </w:r>
    </w:p>
    <w:p w14:paraId="54547869" w14:textId="77777777" w:rsidR="00C962BC" w:rsidRPr="00C962BC" w:rsidRDefault="00C962BC" w:rsidP="00C962BC">
      <w:pPr>
        <w:spacing w:line="276" w:lineRule="auto"/>
        <w:rPr>
          <w:rFonts w:ascii="Calibri" w:hAnsi="Calibri"/>
          <w:i/>
          <w:iCs/>
        </w:rPr>
      </w:pPr>
    </w:p>
    <w:p w14:paraId="479C29CA" w14:textId="77777777" w:rsidR="00C962BC" w:rsidRPr="00C962BC" w:rsidRDefault="00C962BC" w:rsidP="00C962BC">
      <w:pPr>
        <w:spacing w:line="276" w:lineRule="auto"/>
        <w:rPr>
          <w:rFonts w:ascii="Calibri" w:hAnsi="Calibri"/>
          <w:i/>
          <w:iCs/>
        </w:rPr>
      </w:pPr>
      <w:r w:rsidRPr="00C962BC">
        <w:rPr>
          <w:rFonts w:ascii="Calibri" w:hAnsi="Calibri"/>
          <w:i/>
          <w:iCs/>
        </w:rPr>
        <w:t>GOD IS FOR ME</w:t>
      </w:r>
    </w:p>
    <w:p w14:paraId="4CFBF576" w14:textId="77777777" w:rsidR="00C962BC" w:rsidRPr="00C962BC" w:rsidRDefault="00C962BC" w:rsidP="00C962BC">
      <w:pPr>
        <w:spacing w:line="276" w:lineRule="auto"/>
        <w:rPr>
          <w:rFonts w:ascii="Calibri" w:hAnsi="Calibri"/>
        </w:rPr>
      </w:pPr>
    </w:p>
    <w:p w14:paraId="790489DA" w14:textId="77777777" w:rsidR="00C962BC" w:rsidRPr="00C962BC" w:rsidRDefault="00C962BC" w:rsidP="00C962BC">
      <w:pPr>
        <w:spacing w:line="276" w:lineRule="auto"/>
        <w:rPr>
          <w:rFonts w:ascii="Calibri" w:hAnsi="Calibri"/>
        </w:rPr>
      </w:pPr>
      <w:r w:rsidRPr="00C962BC">
        <w:rPr>
          <w:rFonts w:ascii="Calibri" w:hAnsi="Calibri"/>
        </w:rPr>
        <w:t>What then shall we say to these things? If God is for us, who can be against us? Romans 8:31 (ESV)</w:t>
      </w:r>
    </w:p>
    <w:p w14:paraId="3E29762B" w14:textId="77777777" w:rsidR="00C962BC" w:rsidRPr="00C962BC" w:rsidRDefault="00C962BC" w:rsidP="00C962BC">
      <w:pPr>
        <w:spacing w:line="276" w:lineRule="auto"/>
        <w:rPr>
          <w:rFonts w:ascii="Calibri" w:hAnsi="Calibri"/>
        </w:rPr>
      </w:pPr>
    </w:p>
    <w:p w14:paraId="57A720C4" w14:textId="77777777" w:rsidR="00C962BC" w:rsidRPr="00C962BC" w:rsidRDefault="00C962BC" w:rsidP="00C962BC">
      <w:pPr>
        <w:spacing w:line="276" w:lineRule="auto"/>
        <w:rPr>
          <w:rFonts w:ascii="Calibri" w:hAnsi="Calibri"/>
          <w:i/>
          <w:iCs/>
        </w:rPr>
      </w:pPr>
      <w:r w:rsidRPr="00C962BC">
        <w:rPr>
          <w:rFonts w:ascii="Calibri" w:hAnsi="Calibri"/>
          <w:i/>
          <w:iCs/>
        </w:rPr>
        <w:t>GOD IS IN ME</w:t>
      </w:r>
    </w:p>
    <w:p w14:paraId="41A0F48B" w14:textId="77777777" w:rsidR="00C962BC" w:rsidRPr="00C962BC" w:rsidRDefault="00C962BC" w:rsidP="00C962BC">
      <w:pPr>
        <w:spacing w:line="276" w:lineRule="auto"/>
        <w:rPr>
          <w:rFonts w:ascii="Calibri" w:hAnsi="Calibri"/>
        </w:rPr>
      </w:pPr>
    </w:p>
    <w:p w14:paraId="56D23D34" w14:textId="77777777" w:rsidR="00C962BC" w:rsidRPr="00C962BC" w:rsidRDefault="00C962BC" w:rsidP="00C962BC">
      <w:pPr>
        <w:spacing w:line="276" w:lineRule="auto"/>
        <w:rPr>
          <w:rFonts w:ascii="Calibri" w:hAnsi="Calibri"/>
        </w:rPr>
      </w:pPr>
      <w:r w:rsidRPr="00C962BC">
        <w:rPr>
          <w:rFonts w:ascii="Calibri" w:hAnsi="Calibri"/>
        </w:rPr>
        <w:t>Christ in you, the hope of glory. Colossians 1:27 (ESV)</w:t>
      </w:r>
    </w:p>
    <w:p w14:paraId="5A82E362" w14:textId="77777777" w:rsidR="00C962BC" w:rsidRPr="00C962BC" w:rsidRDefault="00C962BC" w:rsidP="00C962BC">
      <w:pPr>
        <w:spacing w:line="276" w:lineRule="auto"/>
        <w:rPr>
          <w:rFonts w:ascii="Calibri" w:hAnsi="Calibri"/>
        </w:rPr>
      </w:pPr>
    </w:p>
    <w:p w14:paraId="6A5A0B3A" w14:textId="77777777" w:rsidR="00C962BC" w:rsidRPr="00C962BC" w:rsidRDefault="00C962BC" w:rsidP="00C962BC">
      <w:pPr>
        <w:spacing w:line="276" w:lineRule="auto"/>
        <w:rPr>
          <w:rFonts w:ascii="Calibri" w:hAnsi="Calibri"/>
          <w:i/>
          <w:iCs/>
        </w:rPr>
      </w:pPr>
      <w:r w:rsidRPr="00C962BC">
        <w:rPr>
          <w:rFonts w:ascii="Calibri" w:hAnsi="Calibri"/>
          <w:i/>
          <w:iCs/>
        </w:rPr>
        <w:t>GOD IS WITH ME</w:t>
      </w:r>
    </w:p>
    <w:p w14:paraId="1B6DAE1A" w14:textId="77777777" w:rsidR="00C962BC" w:rsidRPr="00C962BC" w:rsidRDefault="00C962BC" w:rsidP="00C962BC">
      <w:pPr>
        <w:spacing w:line="276" w:lineRule="auto"/>
        <w:rPr>
          <w:rFonts w:ascii="Calibri" w:hAnsi="Calibri"/>
        </w:rPr>
      </w:pPr>
    </w:p>
    <w:p w14:paraId="59BCE2DA" w14:textId="77777777" w:rsidR="00C962BC" w:rsidRPr="00C962BC" w:rsidRDefault="00C962BC" w:rsidP="00C962BC">
      <w:pPr>
        <w:spacing w:line="276" w:lineRule="auto"/>
        <w:rPr>
          <w:rFonts w:ascii="Calibri" w:hAnsi="Calibri"/>
        </w:rPr>
      </w:pPr>
      <w:r w:rsidRPr="00C962BC">
        <w:rPr>
          <w:rFonts w:ascii="Calibri" w:hAnsi="Calibri"/>
        </w:rPr>
        <w:t>The LORD is with me; I will not be afraid. Psalm 118:6 (NIV)</w:t>
      </w:r>
    </w:p>
    <w:p w14:paraId="3E57A302" w14:textId="77777777" w:rsidR="00C962BC" w:rsidRPr="00C962BC" w:rsidRDefault="00C962BC" w:rsidP="00C962BC">
      <w:pPr>
        <w:spacing w:line="276" w:lineRule="auto"/>
        <w:rPr>
          <w:rFonts w:ascii="Calibri" w:hAnsi="Calibri"/>
        </w:rPr>
      </w:pPr>
    </w:p>
    <w:p w14:paraId="43154716" w14:textId="044A1B0F" w:rsidR="00C962BC" w:rsidRPr="00C962BC" w:rsidRDefault="00C962BC" w:rsidP="00C962BC">
      <w:pPr>
        <w:spacing w:line="276" w:lineRule="auto"/>
        <w:rPr>
          <w:rFonts w:ascii="Calibri" w:hAnsi="Calibri"/>
          <w:b/>
          <w:bCs/>
        </w:rPr>
      </w:pPr>
      <w:r w:rsidRPr="00C962BC">
        <w:rPr>
          <w:rFonts w:ascii="Calibri" w:hAnsi="Calibri"/>
          <w:b/>
          <w:bCs/>
        </w:rPr>
        <w:t>3. Living in the past</w:t>
      </w:r>
      <w:r w:rsidR="00774D30">
        <w:rPr>
          <w:rFonts w:ascii="Calibri" w:hAnsi="Calibri"/>
          <w:b/>
          <w:bCs/>
        </w:rPr>
        <w:t>.</w:t>
      </w:r>
    </w:p>
    <w:p w14:paraId="2254FC26" w14:textId="77777777" w:rsidR="00C962BC" w:rsidRPr="00C962BC" w:rsidRDefault="00C962BC" w:rsidP="00C962BC">
      <w:pPr>
        <w:spacing w:line="276" w:lineRule="auto"/>
        <w:rPr>
          <w:rFonts w:ascii="Calibri" w:hAnsi="Calibri"/>
        </w:rPr>
      </w:pPr>
    </w:p>
    <w:p w14:paraId="3159F986" w14:textId="41D247CD" w:rsidR="00C962BC" w:rsidRPr="00C962BC" w:rsidRDefault="00C962BC" w:rsidP="00C962BC">
      <w:pPr>
        <w:spacing w:line="276" w:lineRule="auto"/>
        <w:rPr>
          <w:rFonts w:ascii="Calibri" w:hAnsi="Calibri"/>
        </w:rPr>
      </w:pPr>
      <w:r w:rsidRPr="00C962BC">
        <w:rPr>
          <w:rFonts w:ascii="Calibri" w:hAnsi="Calibri"/>
        </w:rPr>
        <w:lastRenderedPageBreak/>
        <w:t>Then the whole community broke into loud cries, and the people wept that night.  All the Israelites complained about Moses and Aaron, and the whole community told them, “If only we had died in the land of Egypt, or if only we had died in this wilderness!  Why is the Lord bringing us into this land to die by the sword? Our wives and children will become plunder. Wouldn’t it be better for us to go back to Egypt?” So they said to one another, “Let’s appoint a leader and go back to Egypt.” Numbers 14:1-4 (CSB)</w:t>
      </w:r>
    </w:p>
    <w:p w14:paraId="63C65A9A" w14:textId="77777777" w:rsidR="009417A7" w:rsidRDefault="009417A7" w:rsidP="009E4AB7">
      <w:pPr>
        <w:spacing w:line="276" w:lineRule="auto"/>
        <w:rPr>
          <w:rFonts w:ascii="Calibri" w:hAnsi="Calibri"/>
        </w:rPr>
      </w:pPr>
    </w:p>
    <w:p w14:paraId="4B8EA661" w14:textId="77777777" w:rsidR="009417A7" w:rsidRDefault="009417A7" w:rsidP="009E4AB7">
      <w:pPr>
        <w:spacing w:line="276" w:lineRule="auto"/>
        <w:rPr>
          <w:rFonts w:ascii="Calibri" w:hAnsi="Calibri"/>
        </w:rPr>
      </w:pPr>
    </w:p>
    <w:p w14:paraId="3A91A850" w14:textId="77777777" w:rsidR="009D7446" w:rsidRDefault="009D7446" w:rsidP="009E4AB7">
      <w:pPr>
        <w:spacing w:line="276" w:lineRule="auto"/>
        <w:rPr>
          <w:rFonts w:ascii="Calibri" w:hAnsi="Calibri"/>
        </w:rPr>
      </w:pPr>
    </w:p>
    <w:p w14:paraId="00F2CD13"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80B1" w14:textId="77777777" w:rsidR="00A94076" w:rsidRDefault="00A94076">
      <w:r>
        <w:separator/>
      </w:r>
    </w:p>
  </w:endnote>
  <w:endnote w:type="continuationSeparator" w:id="0">
    <w:p w14:paraId="4BC8F715" w14:textId="77777777" w:rsidR="00A94076" w:rsidRDefault="00A94076">
      <w:r>
        <w:continuationSeparator/>
      </w:r>
    </w:p>
  </w:endnote>
  <w:endnote w:type="continuationNotice" w:id="1">
    <w:p w14:paraId="7707699C" w14:textId="77777777" w:rsidR="00A94076" w:rsidRDefault="00A94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BC4FD" w14:textId="77777777" w:rsidR="00C962BC" w:rsidRDefault="00C96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2801" w14:textId="77777777" w:rsidR="005E7A87" w:rsidRDefault="000D064C" w:rsidP="00E001F4">
    <w:pPr>
      <w:pStyle w:val="Footer"/>
      <w:jc w:val="right"/>
    </w:pPr>
    <w:r>
      <w:tab/>
    </w:r>
  </w:p>
  <w:p w14:paraId="37F77EC3" w14:textId="77777777" w:rsidR="000D064C" w:rsidRPr="00E001F4" w:rsidRDefault="005E7A87" w:rsidP="00E001F4">
    <w:pPr>
      <w:pStyle w:val="Footer"/>
      <w:jc w:val="right"/>
      <w:rPr>
        <w:rFonts w:ascii="Calibri" w:hAnsi="Calibri"/>
      </w:rPr>
    </w:pPr>
    <w:r>
      <w:tab/>
    </w:r>
    <w:r w:rsidR="00F17A67">
      <w:rPr>
        <w:rFonts w:ascii="Calibri" w:hAnsi="Calibri"/>
        <w:b/>
        <w:bCs/>
      </w:rPr>
      <w:t>Cinderella Stories</w:t>
    </w:r>
    <w:r w:rsidR="000D064C" w:rsidRPr="00E001F4">
      <w:rPr>
        <w:rFonts w:ascii="Calibri" w:hAnsi="Calibri"/>
        <w:b/>
        <w:bCs/>
      </w:rPr>
      <w:t>—</w:t>
    </w:r>
    <w:r w:rsidR="00F17A67">
      <w:rPr>
        <w:rFonts w:ascii="Calibri" w:hAnsi="Calibri"/>
        <w:b/>
        <w:bCs/>
      </w:rPr>
      <w:t xml:space="preserve">I’m </w:t>
    </w:r>
    <w:r w:rsidR="00C962BC">
      <w:rPr>
        <w:rFonts w:ascii="Calibri" w:hAnsi="Calibri"/>
        <w:b/>
        <w:bCs/>
      </w:rPr>
      <w:t>Outnumbered</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2CC6D4DC"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4EF0" w14:textId="77777777" w:rsidR="00C962BC" w:rsidRDefault="00C96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FB42" w14:textId="77777777" w:rsidR="00A94076" w:rsidRDefault="00A94076">
      <w:r>
        <w:separator/>
      </w:r>
    </w:p>
  </w:footnote>
  <w:footnote w:type="continuationSeparator" w:id="0">
    <w:p w14:paraId="312B03CF" w14:textId="77777777" w:rsidR="00A94076" w:rsidRDefault="00A94076">
      <w:r>
        <w:continuationSeparator/>
      </w:r>
    </w:p>
  </w:footnote>
  <w:footnote w:type="continuationNotice" w:id="1">
    <w:p w14:paraId="16766AE9" w14:textId="77777777" w:rsidR="00A94076" w:rsidRDefault="00A940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F4E5"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89E" w14:textId="77777777" w:rsidR="000D064C" w:rsidRDefault="000D064C">
    <w:pPr>
      <w:pStyle w:val="Header"/>
    </w:pPr>
  </w:p>
  <w:p w14:paraId="0C4A27CA"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0B11"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95135013">
    <w:abstractNumId w:val="8"/>
  </w:num>
  <w:num w:numId="2" w16cid:durableId="1399136128">
    <w:abstractNumId w:val="6"/>
  </w:num>
  <w:num w:numId="3" w16cid:durableId="510682866">
    <w:abstractNumId w:val="5"/>
  </w:num>
  <w:num w:numId="4" w16cid:durableId="624196357">
    <w:abstractNumId w:val="4"/>
  </w:num>
  <w:num w:numId="5" w16cid:durableId="863791572">
    <w:abstractNumId w:val="7"/>
  </w:num>
  <w:num w:numId="6" w16cid:durableId="1099565148">
    <w:abstractNumId w:val="3"/>
  </w:num>
  <w:num w:numId="7" w16cid:durableId="1325934560">
    <w:abstractNumId w:val="2"/>
  </w:num>
  <w:num w:numId="8" w16cid:durableId="97914475">
    <w:abstractNumId w:val="1"/>
  </w:num>
  <w:num w:numId="9" w16cid:durableId="1576353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DF6DD0"/>
    <w:rsid w:val="00002C62"/>
    <w:rsid w:val="000058A9"/>
    <w:rsid w:val="000101D8"/>
    <w:rsid w:val="000122AD"/>
    <w:rsid w:val="00026902"/>
    <w:rsid w:val="00026CF2"/>
    <w:rsid w:val="000427BF"/>
    <w:rsid w:val="00045681"/>
    <w:rsid w:val="000529A4"/>
    <w:rsid w:val="00082D3E"/>
    <w:rsid w:val="0008638E"/>
    <w:rsid w:val="00095757"/>
    <w:rsid w:val="000966E0"/>
    <w:rsid w:val="000A14EA"/>
    <w:rsid w:val="000B327E"/>
    <w:rsid w:val="000C27DD"/>
    <w:rsid w:val="000D064C"/>
    <w:rsid w:val="000D5F2C"/>
    <w:rsid w:val="000D6515"/>
    <w:rsid w:val="000E5645"/>
    <w:rsid w:val="000F352B"/>
    <w:rsid w:val="000F3E99"/>
    <w:rsid w:val="000F78CC"/>
    <w:rsid w:val="00100E61"/>
    <w:rsid w:val="00101707"/>
    <w:rsid w:val="00102FD9"/>
    <w:rsid w:val="00115B54"/>
    <w:rsid w:val="00124C87"/>
    <w:rsid w:val="001307E2"/>
    <w:rsid w:val="00134671"/>
    <w:rsid w:val="00135D5D"/>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90C85"/>
    <w:rsid w:val="002A27F0"/>
    <w:rsid w:val="002B7D3B"/>
    <w:rsid w:val="002B7DA4"/>
    <w:rsid w:val="002D1850"/>
    <w:rsid w:val="002D3E02"/>
    <w:rsid w:val="002D6FF3"/>
    <w:rsid w:val="002E1AD4"/>
    <w:rsid w:val="002F3A62"/>
    <w:rsid w:val="002F6231"/>
    <w:rsid w:val="00313F0F"/>
    <w:rsid w:val="003260D1"/>
    <w:rsid w:val="00327235"/>
    <w:rsid w:val="003351DD"/>
    <w:rsid w:val="003360D2"/>
    <w:rsid w:val="0034188B"/>
    <w:rsid w:val="00346C31"/>
    <w:rsid w:val="00386B56"/>
    <w:rsid w:val="00394E73"/>
    <w:rsid w:val="00397EA2"/>
    <w:rsid w:val="003D0DF3"/>
    <w:rsid w:val="003D2E36"/>
    <w:rsid w:val="003E0C7C"/>
    <w:rsid w:val="003E3313"/>
    <w:rsid w:val="003E6080"/>
    <w:rsid w:val="003F23DC"/>
    <w:rsid w:val="003F6FC6"/>
    <w:rsid w:val="00404A59"/>
    <w:rsid w:val="0042042A"/>
    <w:rsid w:val="00427806"/>
    <w:rsid w:val="00436846"/>
    <w:rsid w:val="00440449"/>
    <w:rsid w:val="00442464"/>
    <w:rsid w:val="00447886"/>
    <w:rsid w:val="004511A1"/>
    <w:rsid w:val="004774A0"/>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922EB"/>
    <w:rsid w:val="005B2103"/>
    <w:rsid w:val="005B43AA"/>
    <w:rsid w:val="005B5A7B"/>
    <w:rsid w:val="005D45B6"/>
    <w:rsid w:val="005E1B8C"/>
    <w:rsid w:val="005E3D64"/>
    <w:rsid w:val="005E7A87"/>
    <w:rsid w:val="005E7B59"/>
    <w:rsid w:val="0062720A"/>
    <w:rsid w:val="00631CBE"/>
    <w:rsid w:val="00664763"/>
    <w:rsid w:val="006666D7"/>
    <w:rsid w:val="00675B1D"/>
    <w:rsid w:val="00676E96"/>
    <w:rsid w:val="006A24A7"/>
    <w:rsid w:val="006A6FCB"/>
    <w:rsid w:val="006B7862"/>
    <w:rsid w:val="006C4559"/>
    <w:rsid w:val="006D24DF"/>
    <w:rsid w:val="006D3136"/>
    <w:rsid w:val="006D3F80"/>
    <w:rsid w:val="006D5364"/>
    <w:rsid w:val="006D6021"/>
    <w:rsid w:val="006E4F39"/>
    <w:rsid w:val="006E77E6"/>
    <w:rsid w:val="00702914"/>
    <w:rsid w:val="007630E7"/>
    <w:rsid w:val="00774D30"/>
    <w:rsid w:val="00791189"/>
    <w:rsid w:val="007960BA"/>
    <w:rsid w:val="007A6325"/>
    <w:rsid w:val="007C194E"/>
    <w:rsid w:val="007C5C95"/>
    <w:rsid w:val="007E1319"/>
    <w:rsid w:val="007E501D"/>
    <w:rsid w:val="007F5E3F"/>
    <w:rsid w:val="008073BF"/>
    <w:rsid w:val="008356BD"/>
    <w:rsid w:val="0084063F"/>
    <w:rsid w:val="00870C4A"/>
    <w:rsid w:val="00872B1A"/>
    <w:rsid w:val="00890144"/>
    <w:rsid w:val="00894E92"/>
    <w:rsid w:val="00895E2E"/>
    <w:rsid w:val="008B653B"/>
    <w:rsid w:val="008C653F"/>
    <w:rsid w:val="0091120A"/>
    <w:rsid w:val="00911AC1"/>
    <w:rsid w:val="00915AB5"/>
    <w:rsid w:val="009175B4"/>
    <w:rsid w:val="00923C10"/>
    <w:rsid w:val="00937628"/>
    <w:rsid w:val="009417A7"/>
    <w:rsid w:val="009426B9"/>
    <w:rsid w:val="00951E3F"/>
    <w:rsid w:val="00956D2C"/>
    <w:rsid w:val="00961A20"/>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94076"/>
    <w:rsid w:val="00AB12C5"/>
    <w:rsid w:val="00AC1B83"/>
    <w:rsid w:val="00AD7977"/>
    <w:rsid w:val="00AF468A"/>
    <w:rsid w:val="00B03B8B"/>
    <w:rsid w:val="00B10327"/>
    <w:rsid w:val="00B158DB"/>
    <w:rsid w:val="00B3092B"/>
    <w:rsid w:val="00B40364"/>
    <w:rsid w:val="00B56A4D"/>
    <w:rsid w:val="00B604D0"/>
    <w:rsid w:val="00B92770"/>
    <w:rsid w:val="00BA7A74"/>
    <w:rsid w:val="00BC10B4"/>
    <w:rsid w:val="00BD145D"/>
    <w:rsid w:val="00BD21E1"/>
    <w:rsid w:val="00BD63AF"/>
    <w:rsid w:val="00BE35BE"/>
    <w:rsid w:val="00BF7F06"/>
    <w:rsid w:val="00C01D01"/>
    <w:rsid w:val="00C133CA"/>
    <w:rsid w:val="00C136FE"/>
    <w:rsid w:val="00C21AF8"/>
    <w:rsid w:val="00C251B8"/>
    <w:rsid w:val="00C64E5E"/>
    <w:rsid w:val="00C80B1C"/>
    <w:rsid w:val="00C86674"/>
    <w:rsid w:val="00C962BC"/>
    <w:rsid w:val="00CB2F64"/>
    <w:rsid w:val="00CB7037"/>
    <w:rsid w:val="00CC7FC1"/>
    <w:rsid w:val="00CD108B"/>
    <w:rsid w:val="00CE52CA"/>
    <w:rsid w:val="00CE6359"/>
    <w:rsid w:val="00CF45D3"/>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6DD0"/>
    <w:rsid w:val="00DF7B5B"/>
    <w:rsid w:val="00E001F4"/>
    <w:rsid w:val="00E01194"/>
    <w:rsid w:val="00E34A7C"/>
    <w:rsid w:val="00E53191"/>
    <w:rsid w:val="00E56D30"/>
    <w:rsid w:val="00E64AE0"/>
    <w:rsid w:val="00E667AB"/>
    <w:rsid w:val="00E75A9B"/>
    <w:rsid w:val="00E91EAD"/>
    <w:rsid w:val="00EF1491"/>
    <w:rsid w:val="00EF1DC2"/>
    <w:rsid w:val="00F07ABA"/>
    <w:rsid w:val="00F110E3"/>
    <w:rsid w:val="00F152F0"/>
    <w:rsid w:val="00F17A67"/>
    <w:rsid w:val="00F31FAF"/>
    <w:rsid w:val="00F3234E"/>
    <w:rsid w:val="00F36CB1"/>
    <w:rsid w:val="00F417EF"/>
    <w:rsid w:val="00F47752"/>
    <w:rsid w:val="00F81C0F"/>
    <w:rsid w:val="00F9296D"/>
    <w:rsid w:val="00F93240"/>
    <w:rsid w:val="00F95BF3"/>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F295F4B"/>
  <w15:chartTrackingRefBased/>
  <w15:docId w15:val="{E0272F6A-B4E4-DD46-AFCD-A51320F9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F17A67"/>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F17A67"/>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F17A67"/>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F17A67"/>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F17A67"/>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F17A67"/>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F17A67"/>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F17A67"/>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F17A67"/>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F17A67"/>
    <w:rPr>
      <w:rFonts w:ascii="Calibri" w:eastAsia="MS Gothic" w:hAnsi="Calibri"/>
      <w:b/>
      <w:bCs/>
      <w:color w:val="365F91"/>
      <w:sz w:val="28"/>
      <w:szCs w:val="28"/>
    </w:rPr>
  </w:style>
  <w:style w:type="character" w:customStyle="1" w:styleId="Heading2Char">
    <w:name w:val="Heading 2 Char"/>
    <w:link w:val="Heading2"/>
    <w:uiPriority w:val="9"/>
    <w:rsid w:val="00F17A67"/>
    <w:rPr>
      <w:rFonts w:ascii="Calibri" w:eastAsia="MS Gothic" w:hAnsi="Calibri"/>
      <w:b/>
      <w:bCs/>
      <w:color w:val="4F81BD"/>
      <w:sz w:val="26"/>
      <w:szCs w:val="26"/>
    </w:rPr>
  </w:style>
  <w:style w:type="character" w:customStyle="1" w:styleId="Heading3Char">
    <w:name w:val="Heading 3 Char"/>
    <w:link w:val="Heading3"/>
    <w:uiPriority w:val="9"/>
    <w:rsid w:val="00F17A67"/>
    <w:rPr>
      <w:rFonts w:ascii="Calibri" w:eastAsia="MS Gothic" w:hAnsi="Calibri"/>
      <w:b/>
      <w:bCs/>
      <w:color w:val="4F81BD"/>
      <w:sz w:val="22"/>
      <w:szCs w:val="22"/>
    </w:rPr>
  </w:style>
  <w:style w:type="character" w:customStyle="1" w:styleId="Heading4Char">
    <w:name w:val="Heading 4 Char"/>
    <w:link w:val="Heading4"/>
    <w:uiPriority w:val="9"/>
    <w:semiHidden/>
    <w:rsid w:val="00F17A67"/>
    <w:rPr>
      <w:rFonts w:ascii="Calibri" w:eastAsia="MS Gothic" w:hAnsi="Calibri"/>
      <w:b/>
      <w:bCs/>
      <w:i/>
      <w:iCs/>
      <w:color w:val="4F81BD"/>
      <w:sz w:val="22"/>
      <w:szCs w:val="22"/>
    </w:rPr>
  </w:style>
  <w:style w:type="character" w:customStyle="1" w:styleId="Heading5Char">
    <w:name w:val="Heading 5 Char"/>
    <w:link w:val="Heading5"/>
    <w:uiPriority w:val="9"/>
    <w:semiHidden/>
    <w:rsid w:val="00F17A67"/>
    <w:rPr>
      <w:rFonts w:ascii="Calibri" w:eastAsia="MS Gothic" w:hAnsi="Calibri"/>
      <w:color w:val="243F60"/>
      <w:sz w:val="22"/>
      <w:szCs w:val="22"/>
    </w:rPr>
  </w:style>
  <w:style w:type="character" w:customStyle="1" w:styleId="Heading6Char">
    <w:name w:val="Heading 6 Char"/>
    <w:link w:val="Heading6"/>
    <w:uiPriority w:val="9"/>
    <w:semiHidden/>
    <w:rsid w:val="00F17A67"/>
    <w:rPr>
      <w:rFonts w:ascii="Calibri" w:eastAsia="MS Gothic" w:hAnsi="Calibri"/>
      <w:i/>
      <w:iCs/>
      <w:color w:val="243F60"/>
      <w:sz w:val="22"/>
      <w:szCs w:val="22"/>
    </w:rPr>
  </w:style>
  <w:style w:type="character" w:customStyle="1" w:styleId="Heading7Char">
    <w:name w:val="Heading 7 Char"/>
    <w:link w:val="Heading7"/>
    <w:uiPriority w:val="9"/>
    <w:semiHidden/>
    <w:rsid w:val="00F17A67"/>
    <w:rPr>
      <w:rFonts w:ascii="Calibri" w:eastAsia="MS Gothic" w:hAnsi="Calibri"/>
      <w:i/>
      <w:iCs/>
      <w:color w:val="404040"/>
      <w:sz w:val="22"/>
      <w:szCs w:val="22"/>
    </w:rPr>
  </w:style>
  <w:style w:type="character" w:customStyle="1" w:styleId="Heading8Char">
    <w:name w:val="Heading 8 Char"/>
    <w:link w:val="Heading8"/>
    <w:uiPriority w:val="9"/>
    <w:semiHidden/>
    <w:rsid w:val="00F17A67"/>
    <w:rPr>
      <w:rFonts w:ascii="Calibri" w:eastAsia="MS Gothic" w:hAnsi="Calibri"/>
      <w:color w:val="4F81BD"/>
    </w:rPr>
  </w:style>
  <w:style w:type="character" w:customStyle="1" w:styleId="Heading9Char">
    <w:name w:val="Heading 9 Char"/>
    <w:link w:val="Heading9"/>
    <w:uiPriority w:val="9"/>
    <w:semiHidden/>
    <w:rsid w:val="00F17A67"/>
    <w:rPr>
      <w:rFonts w:ascii="Calibri" w:eastAsia="MS Gothic" w:hAnsi="Calibri"/>
      <w:i/>
      <w:iCs/>
      <w:color w:val="404040"/>
    </w:rPr>
  </w:style>
  <w:style w:type="paragraph" w:styleId="NoSpacing">
    <w:name w:val="No Spacing"/>
    <w:uiPriority w:val="1"/>
    <w:qFormat/>
    <w:rsid w:val="00F17A67"/>
    <w:rPr>
      <w:rFonts w:ascii="Cambria" w:eastAsia="MS Mincho" w:hAnsi="Cambria"/>
      <w:sz w:val="22"/>
      <w:szCs w:val="22"/>
    </w:rPr>
  </w:style>
  <w:style w:type="paragraph" w:styleId="Title">
    <w:name w:val="Title"/>
    <w:basedOn w:val="Normal"/>
    <w:next w:val="Normal"/>
    <w:link w:val="TitleChar"/>
    <w:uiPriority w:val="10"/>
    <w:qFormat/>
    <w:rsid w:val="00F17A67"/>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F17A67"/>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F17A67"/>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F17A67"/>
    <w:rPr>
      <w:rFonts w:ascii="Calibri" w:eastAsia="MS Gothic" w:hAnsi="Calibri"/>
      <w:i/>
      <w:iCs/>
      <w:color w:val="4F81BD"/>
      <w:spacing w:val="15"/>
      <w:sz w:val="24"/>
      <w:szCs w:val="24"/>
    </w:rPr>
  </w:style>
  <w:style w:type="paragraph" w:styleId="ListParagraph">
    <w:name w:val="List Paragraph"/>
    <w:basedOn w:val="Normal"/>
    <w:uiPriority w:val="34"/>
    <w:qFormat/>
    <w:rsid w:val="00F17A67"/>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F17A67"/>
    <w:rPr>
      <w:rFonts w:eastAsia="Calibri"/>
      <w:sz w:val="24"/>
      <w:szCs w:val="24"/>
      <w:lang w:eastAsia="ar-SA"/>
    </w:rPr>
  </w:style>
  <w:style w:type="paragraph" w:styleId="BodyText2">
    <w:name w:val="Body Text 2"/>
    <w:basedOn w:val="Normal"/>
    <w:link w:val="BodyText2Char"/>
    <w:uiPriority w:val="99"/>
    <w:unhideWhenUsed/>
    <w:rsid w:val="00F17A67"/>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F17A67"/>
    <w:rPr>
      <w:rFonts w:ascii="Cambria" w:eastAsia="MS Mincho" w:hAnsi="Cambria"/>
      <w:sz w:val="22"/>
      <w:szCs w:val="22"/>
    </w:rPr>
  </w:style>
  <w:style w:type="paragraph" w:styleId="BodyText3">
    <w:name w:val="Body Text 3"/>
    <w:basedOn w:val="Normal"/>
    <w:link w:val="BodyText3Char"/>
    <w:uiPriority w:val="99"/>
    <w:unhideWhenUsed/>
    <w:rsid w:val="00F17A67"/>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F17A67"/>
    <w:rPr>
      <w:rFonts w:ascii="Cambria" w:eastAsia="MS Mincho" w:hAnsi="Cambria"/>
      <w:sz w:val="16"/>
      <w:szCs w:val="16"/>
    </w:rPr>
  </w:style>
  <w:style w:type="paragraph" w:styleId="List2">
    <w:name w:val="List 2"/>
    <w:basedOn w:val="Normal"/>
    <w:uiPriority w:val="99"/>
    <w:unhideWhenUsed/>
    <w:rsid w:val="00F17A67"/>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F17A67"/>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F17A67"/>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F17A67"/>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F17A67"/>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F17A67"/>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F17A67"/>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F17A67"/>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F17A67"/>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F17A67"/>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F17A67"/>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F17A67"/>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F17A67"/>
    <w:rPr>
      <w:rFonts w:ascii="Courier" w:eastAsia="MS Mincho" w:hAnsi="Courier"/>
    </w:rPr>
  </w:style>
  <w:style w:type="paragraph" w:styleId="Quote">
    <w:name w:val="Quote"/>
    <w:basedOn w:val="Normal"/>
    <w:next w:val="Normal"/>
    <w:link w:val="QuoteChar"/>
    <w:uiPriority w:val="29"/>
    <w:qFormat/>
    <w:rsid w:val="00F17A67"/>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F17A67"/>
    <w:rPr>
      <w:rFonts w:ascii="Cambria" w:eastAsia="MS Mincho" w:hAnsi="Cambria"/>
      <w:i/>
      <w:iCs/>
      <w:color w:val="000000"/>
      <w:sz w:val="22"/>
      <w:szCs w:val="22"/>
    </w:rPr>
  </w:style>
  <w:style w:type="character" w:styleId="Strong">
    <w:name w:val="Strong"/>
    <w:uiPriority w:val="22"/>
    <w:qFormat/>
    <w:rsid w:val="00F17A67"/>
    <w:rPr>
      <w:b/>
      <w:bCs/>
    </w:rPr>
  </w:style>
  <w:style w:type="character" w:styleId="Emphasis">
    <w:name w:val="Emphasis"/>
    <w:uiPriority w:val="20"/>
    <w:qFormat/>
    <w:rsid w:val="00F17A67"/>
    <w:rPr>
      <w:i/>
      <w:iCs/>
    </w:rPr>
  </w:style>
  <w:style w:type="paragraph" w:styleId="IntenseQuote">
    <w:name w:val="Intense Quote"/>
    <w:basedOn w:val="Normal"/>
    <w:next w:val="Normal"/>
    <w:link w:val="IntenseQuoteChar"/>
    <w:uiPriority w:val="30"/>
    <w:qFormat/>
    <w:rsid w:val="00F17A67"/>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F17A67"/>
    <w:rPr>
      <w:rFonts w:ascii="Cambria" w:eastAsia="MS Mincho" w:hAnsi="Cambria"/>
      <w:b/>
      <w:bCs/>
      <w:i/>
      <w:iCs/>
      <w:color w:val="4F81BD"/>
      <w:sz w:val="22"/>
      <w:szCs w:val="22"/>
    </w:rPr>
  </w:style>
  <w:style w:type="character" w:styleId="SubtleEmphasis">
    <w:name w:val="Subtle Emphasis"/>
    <w:uiPriority w:val="19"/>
    <w:qFormat/>
    <w:rsid w:val="00F17A67"/>
    <w:rPr>
      <w:i/>
      <w:iCs/>
      <w:color w:val="808080"/>
    </w:rPr>
  </w:style>
  <w:style w:type="character" w:styleId="IntenseEmphasis">
    <w:name w:val="Intense Emphasis"/>
    <w:uiPriority w:val="21"/>
    <w:qFormat/>
    <w:rsid w:val="00F17A67"/>
    <w:rPr>
      <w:b/>
      <w:bCs/>
      <w:i/>
      <w:iCs/>
      <w:color w:val="4F81BD"/>
    </w:rPr>
  </w:style>
  <w:style w:type="character" w:styleId="SubtleReference">
    <w:name w:val="Subtle Reference"/>
    <w:uiPriority w:val="31"/>
    <w:qFormat/>
    <w:rsid w:val="00F17A67"/>
    <w:rPr>
      <w:smallCaps/>
      <w:color w:val="C0504D"/>
      <w:u w:val="single"/>
    </w:rPr>
  </w:style>
  <w:style w:type="character" w:styleId="IntenseReference">
    <w:name w:val="Intense Reference"/>
    <w:uiPriority w:val="32"/>
    <w:qFormat/>
    <w:rsid w:val="00F17A67"/>
    <w:rPr>
      <w:b/>
      <w:bCs/>
      <w:smallCaps/>
      <w:color w:val="C0504D"/>
      <w:spacing w:val="5"/>
      <w:u w:val="single"/>
    </w:rPr>
  </w:style>
  <w:style w:type="character" w:styleId="BookTitle">
    <w:name w:val="Book Title"/>
    <w:uiPriority w:val="33"/>
    <w:qFormat/>
    <w:rsid w:val="00F17A67"/>
    <w:rPr>
      <w:b/>
      <w:bCs/>
      <w:smallCaps/>
      <w:spacing w:val="5"/>
    </w:rPr>
  </w:style>
  <w:style w:type="paragraph" w:styleId="TOCHeading">
    <w:name w:val="TOC Heading"/>
    <w:basedOn w:val="Heading1"/>
    <w:next w:val="Normal"/>
    <w:uiPriority w:val="39"/>
    <w:semiHidden/>
    <w:unhideWhenUsed/>
    <w:qFormat/>
    <w:rsid w:val="00F17A67"/>
    <w:pPr>
      <w:outlineLvl w:val="9"/>
    </w:pPr>
  </w:style>
  <w:style w:type="table" w:styleId="TableGrid">
    <w:name w:val="Table Grid"/>
    <w:basedOn w:val="TableNormal"/>
    <w:uiPriority w:val="59"/>
    <w:rsid w:val="00F17A67"/>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F17A67"/>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F17A67"/>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F17A67"/>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F17A67"/>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F17A67"/>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F17A67"/>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F17A67"/>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F17A67"/>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F17A67"/>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F17A67"/>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F17A67"/>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17A67"/>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F17A67"/>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F17A67"/>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F17A67"/>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F17A67"/>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F17A67"/>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F17A67"/>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17A67"/>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F17A67"/>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F17A67"/>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F17A67"/>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F17A67"/>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F17A67"/>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F17A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Cinderella%20Stories%20-%20I'm%20Outnumber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Cinderella Stories - I'm Outnumbered.dotx</Template>
  <TotalTime>53</TotalTime>
  <Pages>14</Pages>
  <Words>4260</Words>
  <Characters>24287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9</cp:revision>
  <cp:lastPrinted>2022-11-20T20:37:00Z</cp:lastPrinted>
  <dcterms:created xsi:type="dcterms:W3CDTF">2022-11-22T18:55:00Z</dcterms:created>
  <dcterms:modified xsi:type="dcterms:W3CDTF">2022-12-11T22:12:00Z</dcterms:modified>
  <cp:category/>
</cp:coreProperties>
</file>